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3C87884D" w14:textId="77777777" w:rsidR="008469AA" w:rsidRDefault="00000000">
      <w:pPr>
        <w:pStyle w:val="Heading2"/>
        <w:rPr>
          <w:rFonts w:hint="eastAsia"/>
        </w:rPr>
      </w:pPr>
      <w:r>
        <w:t>11. Mixed Application — Worksheet C</w:t>
      </w:r>
    </w:p>
    <w:p>
      <w:r>
        <w:rPr>
          <w:b/>
          <w:bCs/>
        </w:rPr>
        <w:t>Name:</w:t>
      </w:r>
      <w:r>
        <w:t xml:space="preserve"> ______________________________   </w:t>
      </w:r>
      <w:r>
        <w:rPr>
          <w:b/>
          <w:bCs/>
        </w:rPr>
        <w:t>Class:</w:t>
      </w:r>
      <w:r>
        <w:t xml:space="preserve"> ______________   </w:t>
      </w:r>
      <w:r>
        <w:rPr>
          <w:b/>
          <w:bCs/>
        </w:rPr>
        <w:t>Date:</w:t>
      </w:r>
      <w:r>
        <w:t xml:space="preserve"> ______________</w:t>
      </w:r>
    </w:p>
    <w:p w14:paraId="3684BAA7" w14:textId="77777777" w:rsidR="008469AA" w:rsidRDefault="00000000">
      <w:r>
        <w:t>Before solving, identify the input, output, units, and constant.</w:t>
      </w:r>
    </w:p>
    <w:p w14:paraId="1CF979DA" w14:textId="77777777" w:rsidR="008469AA" w:rsidRDefault="00000000">
      <w:pPr>
        <w:pStyle w:val="Compact"/>
        <w:keepNext/>
        <w:numPr>
          <w:ilvl w:val="0"/>
          <w:numId w:val="234"/>
        </w:numPr>
      </w:pPr>
      <w:r>
        <w:t>Notebooks cost $3 each. Make a table for 0 through 4 notebooks.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29C46A3A" w14:textId="77777777" w:rsidR="008469AA" w:rsidRDefault="00000000">
      <w:pPr>
        <w:keepNext/>
        <w:numPr>
          <w:ilvl w:val="0"/>
          <w:numId w:val="234"/>
        </w:numPr>
      </w:pPr>
      <w:r>
        <w:t>Write the equation for Question 1.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6F2BF83A" w14:textId="77777777" w:rsidR="008469AA" w:rsidRDefault="00000000">
      <w:pPr>
        <w:keepNext/>
        <w:numPr>
          <w:ilvl w:val="0"/>
          <w:numId w:val="234"/>
        </w:numPr>
      </w:pPr>
      <w:r>
        <w:t xml:space="preserve">A taxi charges $5 to start and $2 per kilometre. Make a table for 0 through 4 km.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04DEBC04" w14:textId="77777777" w:rsidR="008469AA" w:rsidRDefault="00000000">
      <w:pPr>
        <w:keepNext/>
        <w:numPr>
          <w:ilvl w:val="0"/>
          <w:numId w:val="234"/>
        </w:numPr>
      </w:pPr>
      <w:r>
        <w:t>Is the taxi relationship proportional? Explain.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6FDF8AFD" w14:textId="77777777" w:rsidR="008469AA" w:rsidRDefault="00000000">
      <w:pPr>
        <w:keepNext/>
        <w:numPr>
          <w:ilvl w:val="0"/>
          <w:numId w:val="234"/>
        </w:numPr>
      </w:pPr>
      <w:r>
        <w:t>A cyclist travels 45 km/h. Write the equation and find the distance after 6.5 hours.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6DE40C2F" w14:textId="50DAB464" w:rsidR="008469AA" w:rsidRDefault="00CA112B">
      <w:pPr>
        <w:keepNext/>
        <w:numPr>
          <w:ilvl w:val="0"/>
          <w:numId w:val="234"/>
        </w:numPr>
      </w:pPr>
      <w:r>
        <w:t xml:space="preserve">The table shows </w:t>
      </w:r>
      <m:oMath>
        <m:r>
          <w:rPr>
            <w:rFonts w:ascii="Cambria Math" w:hAnsi="Cambria Math"/>
          </w:rPr>
          <m:t>(3,12), (6,24), (9,36), (12,48).</m:t>
        </m:r>
      </m:oMath>
      <w:r>
        <w:t xml:space="preserve"> Find k and the equation.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60B46613" w14:textId="55360DCB" w:rsidR="008469AA" w:rsidRDefault="00000000">
      <w:pPr>
        <w:keepNext/>
        <w:numPr>
          <w:ilvl w:val="0"/>
          <w:numId w:val="234"/>
        </w:numPr>
      </w:pPr>
      <w:r>
        <w:t>Is</w:t>
      </w:r>
      <m:oMath>
        <m:r>
          <w:rPr>
            <w:rFonts w:ascii="Cambria Math" w:hAnsi="Cambria Math"/>
          </w:rPr>
          <m:t xml:space="preserve"> (1,10), (2,15), (3,20)</m:t>
        </m:r>
      </m:oMath>
      <w:r>
        <w:t xml:space="preserve"> proportional?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03BCE29D" w14:textId="77777777" w:rsidR="008469AA" w:rsidRDefault="00000000">
      <w:pPr>
        <w:keepNext/>
        <w:numPr>
          <w:ilvl w:val="0"/>
          <w:numId w:val="234"/>
        </w:numPr>
      </w:pPr>
      <w:r>
        <w:t>Create a real-world proportional relationship and represent it with a table and equation.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004E503F" w14:textId="77777777" w:rsidR="008469AA" w:rsidRDefault="00000000">
      <w:pPr>
        <w:keepNext/>
        <w:numPr>
          <w:ilvl w:val="0"/>
          <w:numId w:val="234"/>
        </w:numPr>
      </w:pPr>
      <w:r>
        <w:t>Describe the graph of a non-proportional relationship with a starting fee.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57691EA2" w14:textId="77777777" w:rsidR="008469AA" w:rsidRDefault="00000000">
      <w:pPr>
        <w:keepNext/>
        <w:numPr>
          <w:ilvl w:val="0"/>
          <w:numId w:val="234"/>
        </w:numPr>
      </w:pPr>
      <w:r>
        <w:lastRenderedPageBreak/>
        <w:t>Explain how the table, graph, and equation for one relationship should agree.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76C90AF6" w14:textId="77777777" w:rsidR="008469AA" w:rsidRDefault="00000000">
      <w:pPr>
        <w:keepNext/>
        <w:numPr>
          <w:ilvl w:val="0"/>
          <w:numId w:val="234"/>
        </w:numPr>
      </w:pPr>
      <w:r>
        <w:rPr>
          <w:b/>
          <w:bCs/>
        </w:rPr>
        <w:t>What matters and what doesn’t:</w:t>
      </w:r>
      <w:r>
        <w:t xml:space="preserve"> A bike shop tracks sales over 3 months and has 5 employees. Each bike costs $250. Write the equation for cost C and number of bikes n, then find the cost of 6 bikes. Which details in this problem were not needed to answer it?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19B66CFD" w14:textId="66BE2233" w:rsidR="008469AA" w:rsidRDefault="00000000">
      <w:pPr>
        <w:keepNext/>
        <w:numPr>
          <w:ilvl w:val="0"/>
          <w:numId w:val="234"/>
        </w:numPr>
      </w:pPr>
      <w:r>
        <w:rPr>
          <w:b/>
          <w:bCs/>
        </w:rPr>
        <w:t>Reconstruct the situation:</w:t>
      </w:r>
      <w:r>
        <w:t xml:space="preserve"> The equation </w:t>
      </w:r>
      <m:oMath>
        <m:r>
          <w:rPr>
            <w:rFonts w:ascii="Cambria Math" w:hAnsi="Cambria Math"/>
          </w:rPr>
          <m:t>y = 12x</m:t>
        </m:r>
      </m:oMath>
      <w:r>
        <w:t xml:space="preserve"> represents a real proportional relationship. Write a context for it, and explain what the 12 represents and why the relationship passes through the origin.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067FF5DD" w14:textId="77777777" w:rsidR="008469AA" w:rsidRDefault="00000000">
      <w:bookmarkStart w:id="655" w:name="mixed-application-worksheet-c_Copy_13_11"/>
      <w:r>
        <w:rPr>
          <w:noProof/>
        </w:rPr>
        <mc:AlternateContent>
          <mc:Choice Requires="wps">
            <w:drawing>
              <wp:inline distT="0" distB="0" distL="0" distR="0" wp14:anchorId="1693CE35" wp14:editId="3F5A7FAD">
                <wp:extent cx="5143500" cy="15440"/>
                <wp:effectExtent l="0" t="0" r="0" b="0"/>
                <wp:docPr id="464" name="Rectangle 4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0" cy="1546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rect w14:anchorId="399658CB" id="Rectangle 464" o:spid="_x0000_s1026" style="width:405pt;height:1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5EIABdQEAABADAAAOAAAAZHJzL2Uyb0RvYy54bWysUk1PAyEQvZv4Hwh3u1ttjdl060FTL0ZN 1B9AWeiS8JUZ7Lb/3gFrqzbxYOQwzADzeO/B7HrjLFsrQBN8y8ejmjPlZeiMX7X89WVxdsUZJuE7 YYNXLd8q5Nfz05PZEBt1HvpgOwWMQDw2Q2x5n1Jsqgplr5zAUYjK06YO4ESiElZVB2IgdGer87q+ rIYAXYQgFSKt3n5s8nnB11rJ9Kg1qsRsy4lbKhFKXOZYzWeiWYGIvZE7GuIPLJwwni7dQ92KJNgb mCMoZyQEDDqNZHBV0NpIVTSQmnH9Q81zL6IqWsgcjHub8P9g5cP6OT4B2TBEbJDSrGKjweWZ+LFN MWu7N0ttEpO0OB1PLqY1eSppbzydXE6ymdWhOQKmOxUcy0nLgd6iWCTW95g+jn4eyXdhsKZbGGtL AavljQW2FvRuizJ26N+OWc+GTOz3/rqM437iaj1RPijP2TJ022JIWSfbi6jdF8nv+rUu3YePPH8H AAD//wMAUEsDBBQABgAIAAAAIQDsWxhp3AAAAAgBAAAPAAAAZHJzL2Rvd25yZXYueG1sTI/BTsMw EETvSPyDtUjcqN0KoSiNU7WgqhcuLUjk6MZLHGGvQ+y24e9ZuMBlpNFoZ+dVqyl4ccYx9ZE0zGcK BFIbbU+dhteX7V0BImVD1vhIqOELE6zq66vKlDZeaI/nQ+4El1AqjQaX81BKmVqHwaRZHJA4e49j MJnt2Ek7mguXBy8XSj3IYHriD84M+Oiw/Ticggb0n9u3oljvm91m06rBNm733Gh9ezM9LVnWSxAZ p/x3AT8MvB9qHnaMJ7JJeA1Mk3+Vs2Ku2B41LO5B1pX8D1B/AwAA//8DAFBLAQItABQABgAIAAAA IQC2gziS/gAAAOEBAAATAAAAAAAAAAAAAAAAAAAAAABbQ29udGVudF9UeXBlc10ueG1sUEsBAi0A FAAGAAgAAAAhADj9If/WAAAAlAEAAAsAAAAAAAAAAAAAAAAALwEAAF9yZWxzLy5yZWxzUEsBAi0A FAAGAAgAAAAhAPkQgAF1AQAAEAMAAA4AAAAAAAAAAAAAAAAALgIAAGRycy9lMm9Eb2MueG1sUEsB Ai0AFAAGAAgAAAAhAOxbGGncAAAACAEAAA8AAAAAAAAAAAAAAAAAzwMAAGRycy9kb3ducmV2Lnht bFBLBQYAAAAABAAEAPMAAADYBAAAAAA= " strokeweight="0">
                <w10:anchorlock/>
              </v:rect>
            </w:pict>
          </mc:Fallback>
        </mc:AlternateContent>
      </w:r>
      <w:bookmarkEnd w:id="655"/>
    </w:p>
    <w:sectPr w:rsidR="008469A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864" w:right="864" w:bottom="864" w:left="864" w:header="576" w:footer="576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5B8BAE6" w14:textId="77777777" w:rsidR="00D97857" w:rsidRDefault="00D97857">
      <w:pPr>
        <w:spacing w:after="0" w:line="240" w:lineRule="auto"/>
      </w:pPr>
      <w:r>
        <w:separator/>
      </w:r>
    </w:p>
  </w:endnote>
  <w:endnote w:type="continuationSeparator" w:id="0">
    <w:p w14:paraId="45E5346B" w14:textId="77777777" w:rsidR="00D97857" w:rsidRDefault="00D97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1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309020205020404"/>
    <w:charset w:val="01"/>
    <w:family w:val="roman"/>
    <w:pitch w:val="variable"/>
  </w:font>
  <w:font w:name="Liberation Sans">
    <w:altName w:val="Arial"/>
    <w:panose1 w:val="020B0604020202020204"/>
    <w:charset w:val="01"/>
    <w:family w:val="swiss"/>
    <w:pitch w:val="variable"/>
  </w:font>
  <w:font w:name="Noto Sans CJK SC">
    <w:panose1 w:val="020B0604020202020204"/>
    <w:charset w:val="00"/>
    <w:family w:val="roman"/>
    <w:notTrueType/>
    <w:pitch w:val="default"/>
  </w:font>
  <w:font w:name="Lohit Devanagari">
    <w:panose1 w:val="020B0604020202020204"/>
    <w:charset w:val="00"/>
    <w:family w:val="roman"/>
    <w:notTrueType/>
    <w:pitch w:val="default"/>
  </w:font>
  <w:font w:name="Cambria Math">
    <w:panose1 w:val="02040503050406030204"/>
    <w:charset w:val="01"/>
    <w:family w:val="roman"/>
    <w:pitch w:val="variable"/>
    <w:sig w:usb0="E00002FF" w:usb1="42002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2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3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3C81780" w14:textId="77777777" w:rsidR="00D97857" w:rsidRDefault="00D97857">
      <w:pPr>
        <w:spacing w:after="0" w:line="240" w:lineRule="auto"/>
      </w:pPr>
      <w:r>
        <w:separator/>
      </w:r>
    </w:p>
  </w:footnote>
  <w:footnote w:type="continuationSeparator" w:id="0">
    <w:p w14:paraId="0CF14119" w14:textId="77777777" w:rsidR="00D97857" w:rsidRDefault="00D978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2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3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2BF179C"/>
    <w:multiLevelType w:val="multilevel"/>
    <w:tmpl w:val="ED70992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" w15:restartNumberingAfterBreak="0">
    <w:nsid w:val="039A4804"/>
    <w:multiLevelType w:val="multilevel"/>
    <w:tmpl w:val="E88CCB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" w15:restartNumberingAfterBreak="0">
    <w:nsid w:val="05D73ABF"/>
    <w:multiLevelType w:val="multilevel"/>
    <w:tmpl w:val="C024AB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" w15:restartNumberingAfterBreak="0">
    <w:nsid w:val="08886751"/>
    <w:multiLevelType w:val="multilevel"/>
    <w:tmpl w:val="915CE8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" w15:restartNumberingAfterBreak="0">
    <w:nsid w:val="096358E9"/>
    <w:multiLevelType w:val="multilevel"/>
    <w:tmpl w:val="601A1AB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" w15:restartNumberingAfterBreak="0">
    <w:nsid w:val="09BE01AD"/>
    <w:multiLevelType w:val="multilevel"/>
    <w:tmpl w:val="D8EA2AB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" w15:restartNumberingAfterBreak="0">
    <w:nsid w:val="0B754146"/>
    <w:multiLevelType w:val="multilevel"/>
    <w:tmpl w:val="93BAB3C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" w15:restartNumberingAfterBreak="0">
    <w:nsid w:val="0DA356E4"/>
    <w:multiLevelType w:val="multilevel"/>
    <w:tmpl w:val="4C9C5F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" w15:restartNumberingAfterBreak="0">
    <w:nsid w:val="0ED93FB0"/>
    <w:multiLevelType w:val="multilevel"/>
    <w:tmpl w:val="1C60F0C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9" w15:restartNumberingAfterBreak="0">
    <w:nsid w:val="0F316E81"/>
    <w:multiLevelType w:val="multilevel"/>
    <w:tmpl w:val="42F4023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0" w15:restartNumberingAfterBreak="0">
    <w:nsid w:val="134A3C44"/>
    <w:multiLevelType w:val="multilevel"/>
    <w:tmpl w:val="9274160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1" w15:restartNumberingAfterBreak="0">
    <w:nsid w:val="16562877"/>
    <w:multiLevelType w:val="multilevel"/>
    <w:tmpl w:val="2A7EA6F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2" w15:restartNumberingAfterBreak="0">
    <w:nsid w:val="1BEC7050"/>
    <w:multiLevelType w:val="multilevel"/>
    <w:tmpl w:val="FBB860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3" w15:restartNumberingAfterBreak="0">
    <w:nsid w:val="1D47661F"/>
    <w:multiLevelType w:val="multilevel"/>
    <w:tmpl w:val="14E885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4" w15:restartNumberingAfterBreak="0">
    <w:nsid w:val="1D9F0151"/>
    <w:multiLevelType w:val="multilevel"/>
    <w:tmpl w:val="5988252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5" w15:restartNumberingAfterBreak="0">
    <w:nsid w:val="20562838"/>
    <w:multiLevelType w:val="multilevel"/>
    <w:tmpl w:val="2F82F4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6" w15:restartNumberingAfterBreak="0">
    <w:nsid w:val="20B733EA"/>
    <w:multiLevelType w:val="multilevel"/>
    <w:tmpl w:val="8B0A9B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7" w15:restartNumberingAfterBreak="0">
    <w:nsid w:val="210B683E"/>
    <w:multiLevelType w:val="multilevel"/>
    <w:tmpl w:val="E07C71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8" w15:restartNumberingAfterBreak="0">
    <w:nsid w:val="217E0A82"/>
    <w:multiLevelType w:val="multilevel"/>
    <w:tmpl w:val="A74A33D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9" w15:restartNumberingAfterBreak="0">
    <w:nsid w:val="222C2D75"/>
    <w:multiLevelType w:val="multilevel"/>
    <w:tmpl w:val="4BFC8DF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0" w15:restartNumberingAfterBreak="0">
    <w:nsid w:val="239670DC"/>
    <w:multiLevelType w:val="multilevel"/>
    <w:tmpl w:val="1436BE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1" w15:restartNumberingAfterBreak="0">
    <w:nsid w:val="263F7ED7"/>
    <w:multiLevelType w:val="multilevel"/>
    <w:tmpl w:val="A2C607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2" w15:restartNumberingAfterBreak="0">
    <w:nsid w:val="276E72E2"/>
    <w:multiLevelType w:val="multilevel"/>
    <w:tmpl w:val="14CE791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3" w15:restartNumberingAfterBreak="0">
    <w:nsid w:val="2A2B64C8"/>
    <w:multiLevelType w:val="multilevel"/>
    <w:tmpl w:val="4C9EE24A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4" w15:restartNumberingAfterBreak="0">
    <w:nsid w:val="2B325D0E"/>
    <w:multiLevelType w:val="multilevel"/>
    <w:tmpl w:val="782EE6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5" w15:restartNumberingAfterBreak="0">
    <w:nsid w:val="2C0A3B6F"/>
    <w:multiLevelType w:val="multilevel"/>
    <w:tmpl w:val="8AC413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6" w15:restartNumberingAfterBreak="0">
    <w:nsid w:val="2E1B0F6E"/>
    <w:multiLevelType w:val="multilevel"/>
    <w:tmpl w:val="22A6B7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7" w15:restartNumberingAfterBreak="0">
    <w:nsid w:val="30E87BE0"/>
    <w:multiLevelType w:val="multilevel"/>
    <w:tmpl w:val="4B3EDC6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28" w15:restartNumberingAfterBreak="0">
    <w:nsid w:val="341E10F4"/>
    <w:multiLevelType w:val="multilevel"/>
    <w:tmpl w:val="4DDC532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9" w15:restartNumberingAfterBreak="0">
    <w:nsid w:val="34265FEE"/>
    <w:multiLevelType w:val="multilevel"/>
    <w:tmpl w:val="DEF02ACA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0" w15:restartNumberingAfterBreak="0">
    <w:nsid w:val="357D3204"/>
    <w:multiLevelType w:val="multilevel"/>
    <w:tmpl w:val="10BC5BB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1" w15:restartNumberingAfterBreak="0">
    <w:nsid w:val="35820C69"/>
    <w:multiLevelType w:val="multilevel"/>
    <w:tmpl w:val="77AC667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2" w15:restartNumberingAfterBreak="0">
    <w:nsid w:val="36EA75F1"/>
    <w:multiLevelType w:val="multilevel"/>
    <w:tmpl w:val="F956F8E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3" w15:restartNumberingAfterBreak="0">
    <w:nsid w:val="3B59016C"/>
    <w:multiLevelType w:val="multilevel"/>
    <w:tmpl w:val="9AE4AD44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4" w15:restartNumberingAfterBreak="0">
    <w:nsid w:val="3BB00402"/>
    <w:multiLevelType w:val="multilevel"/>
    <w:tmpl w:val="01EC1DB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5" w15:restartNumberingAfterBreak="0">
    <w:nsid w:val="3DD43B84"/>
    <w:multiLevelType w:val="multilevel"/>
    <w:tmpl w:val="0356690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6" w15:restartNumberingAfterBreak="0">
    <w:nsid w:val="3DF4056F"/>
    <w:multiLevelType w:val="multilevel"/>
    <w:tmpl w:val="4DC85134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7" w15:restartNumberingAfterBreak="0">
    <w:nsid w:val="3F887E2C"/>
    <w:multiLevelType w:val="multilevel"/>
    <w:tmpl w:val="451CD8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8" w15:restartNumberingAfterBreak="0">
    <w:nsid w:val="44F64B5B"/>
    <w:multiLevelType w:val="multilevel"/>
    <w:tmpl w:val="4CDAC0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9" w15:restartNumberingAfterBreak="0">
    <w:nsid w:val="467D6BA0"/>
    <w:multiLevelType w:val="multilevel"/>
    <w:tmpl w:val="37901246"/>
    <w:lvl w:ilvl="0">
      <w:start w:val="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0" w15:restartNumberingAfterBreak="0">
    <w:nsid w:val="480E7652"/>
    <w:multiLevelType w:val="multilevel"/>
    <w:tmpl w:val="104A61E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1" w15:restartNumberingAfterBreak="0">
    <w:nsid w:val="4ACF1CF6"/>
    <w:multiLevelType w:val="multilevel"/>
    <w:tmpl w:val="885E1A1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2" w15:restartNumberingAfterBreak="0">
    <w:nsid w:val="4C4403E5"/>
    <w:multiLevelType w:val="multilevel"/>
    <w:tmpl w:val="53A8D1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3" w15:restartNumberingAfterBreak="0">
    <w:nsid w:val="4C842B83"/>
    <w:multiLevelType w:val="multilevel"/>
    <w:tmpl w:val="1510776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4" w15:restartNumberingAfterBreak="0">
    <w:nsid w:val="4CF35C6E"/>
    <w:multiLevelType w:val="multilevel"/>
    <w:tmpl w:val="70A04C0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5" w15:restartNumberingAfterBreak="0">
    <w:nsid w:val="4D545EB4"/>
    <w:multiLevelType w:val="multilevel"/>
    <w:tmpl w:val="C23628A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6" w15:restartNumberingAfterBreak="0">
    <w:nsid w:val="4D894F3C"/>
    <w:multiLevelType w:val="multilevel"/>
    <w:tmpl w:val="10FABC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7" w15:restartNumberingAfterBreak="0">
    <w:nsid w:val="4EBF34A8"/>
    <w:multiLevelType w:val="multilevel"/>
    <w:tmpl w:val="89363F4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8" w15:restartNumberingAfterBreak="0">
    <w:nsid w:val="4F57757D"/>
    <w:multiLevelType w:val="multilevel"/>
    <w:tmpl w:val="2E8E856C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9" w15:restartNumberingAfterBreak="0">
    <w:nsid w:val="51015769"/>
    <w:multiLevelType w:val="multilevel"/>
    <w:tmpl w:val="2E168F18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0" w15:restartNumberingAfterBreak="0">
    <w:nsid w:val="57FF08B9"/>
    <w:multiLevelType w:val="multilevel"/>
    <w:tmpl w:val="8446FE3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1" w15:restartNumberingAfterBreak="0">
    <w:nsid w:val="5B087E2B"/>
    <w:multiLevelType w:val="multilevel"/>
    <w:tmpl w:val="1C4E44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2" w15:restartNumberingAfterBreak="0">
    <w:nsid w:val="5BDF50CF"/>
    <w:multiLevelType w:val="multilevel"/>
    <w:tmpl w:val="CB7602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3" w15:restartNumberingAfterBreak="0">
    <w:nsid w:val="5DEC5FF8"/>
    <w:multiLevelType w:val="multilevel"/>
    <w:tmpl w:val="F95CEB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4" w15:restartNumberingAfterBreak="0">
    <w:nsid w:val="62371905"/>
    <w:multiLevelType w:val="multilevel"/>
    <w:tmpl w:val="010A473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5" w15:restartNumberingAfterBreak="0">
    <w:nsid w:val="62F75D5D"/>
    <w:multiLevelType w:val="multilevel"/>
    <w:tmpl w:val="F786954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6" w15:restartNumberingAfterBreak="0">
    <w:nsid w:val="63D12832"/>
    <w:multiLevelType w:val="multilevel"/>
    <w:tmpl w:val="9A02CA0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7" w15:restartNumberingAfterBreak="0">
    <w:nsid w:val="65890A60"/>
    <w:multiLevelType w:val="multilevel"/>
    <w:tmpl w:val="564E79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8" w15:restartNumberingAfterBreak="0">
    <w:nsid w:val="665462E4"/>
    <w:multiLevelType w:val="multilevel"/>
    <w:tmpl w:val="2A5A1494"/>
    <w:lvl w:ilvl="0">
      <w:start w:val="9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9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9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9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9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9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9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9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9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9" w15:restartNumberingAfterBreak="0">
    <w:nsid w:val="67D5188C"/>
    <w:multiLevelType w:val="multilevel"/>
    <w:tmpl w:val="D63C7C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0" w15:restartNumberingAfterBreak="0">
    <w:nsid w:val="67EA5440"/>
    <w:multiLevelType w:val="multilevel"/>
    <w:tmpl w:val="AB463AF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1" w15:restartNumberingAfterBreak="0">
    <w:nsid w:val="6B526DF6"/>
    <w:multiLevelType w:val="multilevel"/>
    <w:tmpl w:val="AE3259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2" w15:restartNumberingAfterBreak="0">
    <w:nsid w:val="6D3F5D7C"/>
    <w:multiLevelType w:val="multilevel"/>
    <w:tmpl w:val="66680918"/>
    <w:lvl w:ilvl="0">
      <w:start w:val="1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3" w15:restartNumberingAfterBreak="0">
    <w:nsid w:val="6D4B2E91"/>
    <w:multiLevelType w:val="multilevel"/>
    <w:tmpl w:val="4E9C0A6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4" w15:restartNumberingAfterBreak="0">
    <w:nsid w:val="6E337880"/>
    <w:multiLevelType w:val="multilevel"/>
    <w:tmpl w:val="573047F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5" w15:restartNumberingAfterBreak="0">
    <w:nsid w:val="73611A45"/>
    <w:multiLevelType w:val="multilevel"/>
    <w:tmpl w:val="ED0447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6" w15:restartNumberingAfterBreak="0">
    <w:nsid w:val="73A71D6B"/>
    <w:multiLevelType w:val="multilevel"/>
    <w:tmpl w:val="B584FA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7" w15:restartNumberingAfterBreak="0">
    <w:nsid w:val="740412B1"/>
    <w:multiLevelType w:val="multilevel"/>
    <w:tmpl w:val="A63CD9F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8" w15:restartNumberingAfterBreak="0">
    <w:nsid w:val="748D1132"/>
    <w:multiLevelType w:val="multilevel"/>
    <w:tmpl w:val="9A589FC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9" w15:restartNumberingAfterBreak="0">
    <w:nsid w:val="748E4E6B"/>
    <w:multiLevelType w:val="multilevel"/>
    <w:tmpl w:val="24B24366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0" w15:restartNumberingAfterBreak="0">
    <w:nsid w:val="74CD3611"/>
    <w:multiLevelType w:val="multilevel"/>
    <w:tmpl w:val="CBDAEB8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1" w15:restartNumberingAfterBreak="0">
    <w:nsid w:val="76060B35"/>
    <w:multiLevelType w:val="multilevel"/>
    <w:tmpl w:val="44865AD0"/>
    <w:lvl w:ilvl="0">
      <w:start w:val="10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0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0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0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0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0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0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0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0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2" w15:restartNumberingAfterBreak="0">
    <w:nsid w:val="769D2C0B"/>
    <w:multiLevelType w:val="multilevel"/>
    <w:tmpl w:val="AE9077E4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3" w15:restartNumberingAfterBreak="0">
    <w:nsid w:val="77EF5F17"/>
    <w:multiLevelType w:val="multilevel"/>
    <w:tmpl w:val="8F24BAE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4" w15:restartNumberingAfterBreak="0">
    <w:nsid w:val="780B091E"/>
    <w:multiLevelType w:val="multilevel"/>
    <w:tmpl w:val="F2EC132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5" w15:restartNumberingAfterBreak="0">
    <w:nsid w:val="7A1A1D2A"/>
    <w:multiLevelType w:val="multilevel"/>
    <w:tmpl w:val="0BB680D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6" w15:restartNumberingAfterBreak="0">
    <w:nsid w:val="7AD20FD6"/>
    <w:multiLevelType w:val="multilevel"/>
    <w:tmpl w:val="4AC607C8"/>
    <w:lvl w:ilvl="0">
      <w:start w:val="5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5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5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5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5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5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5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5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5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7" w15:restartNumberingAfterBreak="0">
    <w:nsid w:val="7BCF03D4"/>
    <w:multiLevelType w:val="multilevel"/>
    <w:tmpl w:val="F8462A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8" w15:restartNumberingAfterBreak="0">
    <w:nsid w:val="7CC72E71"/>
    <w:multiLevelType w:val="multilevel"/>
    <w:tmpl w:val="E8AA6F7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9" w15:restartNumberingAfterBreak="0">
    <w:nsid w:val="7D753629"/>
    <w:multiLevelType w:val="multilevel"/>
    <w:tmpl w:val="281871E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80" w15:restartNumberingAfterBreak="0">
    <w:nsid w:val="7EFA15D9"/>
    <w:multiLevelType w:val="multilevel"/>
    <w:tmpl w:val="BA26C7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1" w15:restartNumberingAfterBreak="0">
    <w:nsid w:val="7FC5747B"/>
    <w:multiLevelType w:val="multilevel"/>
    <w:tmpl w:val="BA225D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num w:numId="1" w16cid:durableId="120076268">
    <w:abstractNumId w:val="4"/>
  </w:num>
  <w:num w:numId="2" w16cid:durableId="1009647882">
    <w:abstractNumId w:val="78"/>
  </w:num>
  <w:num w:numId="3" w16cid:durableId="52194225">
    <w:abstractNumId w:val="18"/>
  </w:num>
  <w:num w:numId="4" w16cid:durableId="1960524333">
    <w:abstractNumId w:val="68"/>
  </w:num>
  <w:num w:numId="5" w16cid:durableId="288708188">
    <w:abstractNumId w:val="9"/>
  </w:num>
  <w:num w:numId="6" w16cid:durableId="1203133672">
    <w:abstractNumId w:val="74"/>
  </w:num>
  <w:num w:numId="7" w16cid:durableId="144015312">
    <w:abstractNumId w:val="0"/>
  </w:num>
  <w:num w:numId="8" w16cid:durableId="2037582477">
    <w:abstractNumId w:val="10"/>
  </w:num>
  <w:num w:numId="9" w16cid:durableId="1677612053">
    <w:abstractNumId w:val="60"/>
  </w:num>
  <w:num w:numId="10" w16cid:durableId="191770468">
    <w:abstractNumId w:val="79"/>
  </w:num>
  <w:num w:numId="11" w16cid:durableId="2016758157">
    <w:abstractNumId w:val="73"/>
  </w:num>
  <w:num w:numId="12" w16cid:durableId="26830941">
    <w:abstractNumId w:val="44"/>
  </w:num>
  <w:num w:numId="13" w16cid:durableId="75904041">
    <w:abstractNumId w:val="32"/>
  </w:num>
  <w:num w:numId="14" w16cid:durableId="1445881558">
    <w:abstractNumId w:val="27"/>
  </w:num>
  <w:num w:numId="15" w16cid:durableId="1257517059">
    <w:abstractNumId w:val="50"/>
  </w:num>
  <w:num w:numId="16" w16cid:durableId="707071874">
    <w:abstractNumId w:val="14"/>
  </w:num>
  <w:num w:numId="17" w16cid:durableId="134613822">
    <w:abstractNumId w:val="34"/>
  </w:num>
  <w:num w:numId="18" w16cid:durableId="1577933924">
    <w:abstractNumId w:val="53"/>
  </w:num>
  <w:num w:numId="19" w16cid:durableId="21172436">
    <w:abstractNumId w:val="41"/>
  </w:num>
  <w:num w:numId="20" w16cid:durableId="645819534">
    <w:abstractNumId w:val="46"/>
  </w:num>
  <w:num w:numId="21" w16cid:durableId="984969030">
    <w:abstractNumId w:val="54"/>
  </w:num>
  <w:num w:numId="22" w16cid:durableId="677268191">
    <w:abstractNumId w:val="35"/>
  </w:num>
  <w:num w:numId="23" w16cid:durableId="1508059946">
    <w:abstractNumId w:val="70"/>
  </w:num>
  <w:num w:numId="24" w16cid:durableId="1468204538">
    <w:abstractNumId w:val="56"/>
  </w:num>
  <w:num w:numId="25" w16cid:durableId="1975868556">
    <w:abstractNumId w:val="40"/>
  </w:num>
  <w:num w:numId="26" w16cid:durableId="785660752">
    <w:abstractNumId w:val="30"/>
  </w:num>
  <w:num w:numId="27" w16cid:durableId="638264738">
    <w:abstractNumId w:val="5"/>
  </w:num>
  <w:num w:numId="28" w16cid:durableId="1778021475">
    <w:abstractNumId w:val="55"/>
  </w:num>
  <w:num w:numId="29" w16cid:durableId="1018235282">
    <w:abstractNumId w:val="6"/>
  </w:num>
  <w:num w:numId="30" w16cid:durableId="786894119">
    <w:abstractNumId w:val="38"/>
  </w:num>
  <w:num w:numId="31" w16cid:durableId="145712305">
    <w:abstractNumId w:val="12"/>
  </w:num>
  <w:num w:numId="32" w16cid:durableId="1579629373">
    <w:abstractNumId w:val="47"/>
  </w:num>
  <w:num w:numId="33" w16cid:durableId="1574124039">
    <w:abstractNumId w:val="81"/>
    <w:lvlOverride w:ilvl="0">
      <w:startOverride w:val="1"/>
    </w:lvlOverride>
  </w:num>
  <w:num w:numId="34" w16cid:durableId="1169251210">
    <w:abstractNumId w:val="81"/>
    <w:lvlOverride w:ilvl="0">
      <w:startOverride w:val="1"/>
    </w:lvlOverride>
  </w:num>
  <w:num w:numId="35" w16cid:durableId="977031088">
    <w:abstractNumId w:val="81"/>
    <w:lvlOverride w:ilvl="0">
      <w:startOverride w:val="1"/>
    </w:lvlOverride>
  </w:num>
  <w:num w:numId="36" w16cid:durableId="1910651036">
    <w:abstractNumId w:val="81"/>
    <w:lvlOverride w:ilvl="0">
      <w:startOverride w:val="1"/>
    </w:lvlOverride>
  </w:num>
  <w:num w:numId="37" w16cid:durableId="1262840041">
    <w:abstractNumId w:val="4"/>
  </w:num>
  <w:num w:numId="38" w16cid:durableId="884373256">
    <w:abstractNumId w:val="81"/>
    <w:lvlOverride w:ilvl="0">
      <w:startOverride w:val="1"/>
    </w:lvlOverride>
  </w:num>
  <w:num w:numId="39" w16cid:durableId="29036569">
    <w:abstractNumId w:val="4"/>
  </w:num>
  <w:num w:numId="40" w16cid:durableId="962535335">
    <w:abstractNumId w:val="81"/>
    <w:lvlOverride w:ilvl="0">
      <w:startOverride w:val="1"/>
    </w:lvlOverride>
  </w:num>
  <w:num w:numId="41" w16cid:durableId="1708338487">
    <w:abstractNumId w:val="4"/>
  </w:num>
  <w:num w:numId="42" w16cid:durableId="1956985616">
    <w:abstractNumId w:val="4"/>
  </w:num>
  <w:num w:numId="43" w16cid:durableId="1802380599">
    <w:abstractNumId w:val="81"/>
    <w:lvlOverride w:ilvl="0">
      <w:startOverride w:val="1"/>
    </w:lvlOverride>
  </w:num>
  <w:num w:numId="44" w16cid:durableId="1376659689">
    <w:abstractNumId w:val="39"/>
    <w:lvlOverride w:ilvl="0">
      <w:startOverride w:val="2"/>
    </w:lvlOverride>
  </w:num>
  <w:num w:numId="45" w16cid:durableId="265162648">
    <w:abstractNumId w:val="29"/>
    <w:lvlOverride w:ilvl="0">
      <w:startOverride w:val="6"/>
    </w:lvlOverride>
  </w:num>
  <w:num w:numId="46" w16cid:durableId="1444379173">
    <w:abstractNumId w:val="28"/>
    <w:lvlOverride w:ilvl="0">
      <w:startOverride w:val="7"/>
    </w:lvlOverride>
  </w:num>
  <w:num w:numId="47" w16cid:durableId="1161774711">
    <w:abstractNumId w:val="19"/>
    <w:lvlOverride w:ilvl="0">
      <w:startOverride w:val="8"/>
    </w:lvlOverride>
  </w:num>
  <w:num w:numId="48" w16cid:durableId="1682274015">
    <w:abstractNumId w:val="58"/>
    <w:lvlOverride w:ilvl="0">
      <w:startOverride w:val="9"/>
    </w:lvlOverride>
  </w:num>
  <w:num w:numId="49" w16cid:durableId="1993631234">
    <w:abstractNumId w:val="76"/>
    <w:lvlOverride w:ilvl="0">
      <w:startOverride w:val="5"/>
    </w:lvlOverride>
  </w:num>
  <w:num w:numId="50" w16cid:durableId="453059490">
    <w:abstractNumId w:val="81"/>
    <w:lvlOverride w:ilvl="0">
      <w:startOverride w:val="1"/>
    </w:lvlOverride>
  </w:num>
  <w:num w:numId="51" w16cid:durableId="2110809211">
    <w:abstractNumId w:val="76"/>
    <w:lvlOverride w:ilvl="0">
      <w:startOverride w:val="5"/>
    </w:lvlOverride>
  </w:num>
  <w:num w:numId="52" w16cid:durableId="803960545">
    <w:abstractNumId w:val="58"/>
    <w:lvlOverride w:ilvl="0">
      <w:startOverride w:val="9"/>
    </w:lvlOverride>
  </w:num>
  <w:num w:numId="53" w16cid:durableId="630792526">
    <w:abstractNumId w:val="71"/>
    <w:lvlOverride w:ilvl="0">
      <w:startOverride w:val="10"/>
    </w:lvlOverride>
  </w:num>
  <w:num w:numId="54" w16cid:durableId="1938059609">
    <w:abstractNumId w:val="62"/>
    <w:lvlOverride w:ilvl="0">
      <w:startOverride w:val="12"/>
    </w:lvlOverride>
  </w:num>
  <w:num w:numId="55" w16cid:durableId="1726368910">
    <w:abstractNumId w:val="81"/>
    <w:lvlOverride w:ilvl="0">
      <w:startOverride w:val="1"/>
    </w:lvlOverride>
  </w:num>
  <w:num w:numId="56" w16cid:durableId="871499163">
    <w:abstractNumId w:val="4"/>
  </w:num>
  <w:num w:numId="57" w16cid:durableId="998535538">
    <w:abstractNumId w:val="81"/>
    <w:lvlOverride w:ilvl="0">
      <w:startOverride w:val="1"/>
    </w:lvlOverride>
  </w:num>
  <w:num w:numId="58" w16cid:durableId="42406787">
    <w:abstractNumId w:val="4"/>
  </w:num>
  <w:num w:numId="59" w16cid:durableId="185101698">
    <w:abstractNumId w:val="21"/>
    <w:lvlOverride w:ilvl="0">
      <w:startOverride w:val="1"/>
    </w:lvlOverride>
  </w:num>
  <w:num w:numId="60" w16cid:durableId="1364355952">
    <w:abstractNumId w:val="21"/>
    <w:lvlOverride w:ilvl="0">
      <w:startOverride w:val="1"/>
    </w:lvlOverride>
  </w:num>
  <w:num w:numId="61" w16cid:durableId="1933320248">
    <w:abstractNumId w:val="78"/>
  </w:num>
  <w:num w:numId="62" w16cid:durableId="76051622">
    <w:abstractNumId w:val="21"/>
    <w:lvlOverride w:ilvl="0">
      <w:startOverride w:val="1"/>
    </w:lvlOverride>
  </w:num>
  <w:num w:numId="63" w16cid:durableId="80181961">
    <w:abstractNumId w:val="78"/>
  </w:num>
  <w:num w:numId="64" w16cid:durableId="1744792633">
    <w:abstractNumId w:val="21"/>
    <w:lvlOverride w:ilvl="0">
      <w:startOverride w:val="1"/>
    </w:lvlOverride>
  </w:num>
  <w:num w:numId="65" w16cid:durableId="776677806">
    <w:abstractNumId w:val="78"/>
  </w:num>
  <w:num w:numId="66" w16cid:durableId="1641381144">
    <w:abstractNumId w:val="78"/>
  </w:num>
  <w:num w:numId="67" w16cid:durableId="161896175">
    <w:abstractNumId w:val="21"/>
    <w:lvlOverride w:ilvl="0">
      <w:startOverride w:val="1"/>
    </w:lvlOverride>
  </w:num>
  <w:num w:numId="68" w16cid:durableId="213583881">
    <w:abstractNumId w:val="63"/>
    <w:lvlOverride w:ilvl="0">
      <w:startOverride w:val="7"/>
    </w:lvlOverride>
  </w:num>
  <w:num w:numId="69" w16cid:durableId="1749424921">
    <w:abstractNumId w:val="75"/>
    <w:lvlOverride w:ilvl="0">
      <w:startOverride w:val="11"/>
    </w:lvlOverride>
  </w:num>
  <w:num w:numId="70" w16cid:durableId="2079277988">
    <w:abstractNumId w:val="21"/>
    <w:lvlOverride w:ilvl="0">
      <w:startOverride w:val="1"/>
    </w:lvlOverride>
  </w:num>
  <w:num w:numId="71" w16cid:durableId="1193616261">
    <w:abstractNumId w:val="21"/>
    <w:lvlOverride w:ilvl="0">
      <w:startOverride w:val="1"/>
    </w:lvlOverride>
  </w:num>
  <w:num w:numId="72" w16cid:durableId="1394617749">
    <w:abstractNumId w:val="21"/>
    <w:lvlOverride w:ilvl="0">
      <w:startOverride w:val="1"/>
    </w:lvlOverride>
  </w:num>
  <w:num w:numId="73" w16cid:durableId="1534422289">
    <w:abstractNumId w:val="78"/>
  </w:num>
  <w:num w:numId="74" w16cid:durableId="473722322">
    <w:abstractNumId w:val="21"/>
    <w:lvlOverride w:ilvl="0">
      <w:startOverride w:val="1"/>
    </w:lvlOverride>
  </w:num>
  <w:num w:numId="75" w16cid:durableId="398213769">
    <w:abstractNumId w:val="78"/>
  </w:num>
  <w:num w:numId="76" w16cid:durableId="1181048088">
    <w:abstractNumId w:val="8"/>
    <w:lvlOverride w:ilvl="0">
      <w:startOverride w:val="1"/>
    </w:lvlOverride>
  </w:num>
  <w:num w:numId="77" w16cid:durableId="451363614">
    <w:abstractNumId w:val="8"/>
    <w:lvlOverride w:ilvl="0">
      <w:startOverride w:val="1"/>
    </w:lvlOverride>
  </w:num>
  <w:num w:numId="78" w16cid:durableId="325287747">
    <w:abstractNumId w:val="18"/>
  </w:num>
  <w:num w:numId="79" w16cid:durableId="1495291550">
    <w:abstractNumId w:val="8"/>
    <w:lvlOverride w:ilvl="0">
      <w:startOverride w:val="1"/>
    </w:lvlOverride>
  </w:num>
  <w:num w:numId="80" w16cid:durableId="676540631">
    <w:abstractNumId w:val="18"/>
  </w:num>
  <w:num w:numId="81" w16cid:durableId="1142432176">
    <w:abstractNumId w:val="18"/>
  </w:num>
  <w:num w:numId="82" w16cid:durableId="229661001">
    <w:abstractNumId w:val="8"/>
    <w:lvlOverride w:ilvl="0">
      <w:startOverride w:val="1"/>
    </w:lvlOverride>
  </w:num>
  <w:num w:numId="83" w16cid:durableId="1365860762">
    <w:abstractNumId w:val="36"/>
    <w:lvlOverride w:ilvl="0">
      <w:startOverride w:val="6"/>
    </w:lvlOverride>
  </w:num>
  <w:num w:numId="84" w16cid:durableId="144517384">
    <w:abstractNumId w:val="11"/>
    <w:lvlOverride w:ilvl="0">
      <w:startOverride w:val="11"/>
    </w:lvlOverride>
  </w:num>
  <w:num w:numId="85" w16cid:durableId="1529367836">
    <w:abstractNumId w:val="8"/>
    <w:lvlOverride w:ilvl="0">
      <w:startOverride w:val="1"/>
    </w:lvlOverride>
  </w:num>
  <w:num w:numId="86" w16cid:durableId="2013752172">
    <w:abstractNumId w:val="8"/>
    <w:lvlOverride w:ilvl="0">
      <w:startOverride w:val="1"/>
    </w:lvlOverride>
  </w:num>
  <w:num w:numId="87" w16cid:durableId="2094426948">
    <w:abstractNumId w:val="8"/>
    <w:lvlOverride w:ilvl="0">
      <w:startOverride w:val="1"/>
    </w:lvlOverride>
  </w:num>
  <w:num w:numId="88" w16cid:durableId="1381056704">
    <w:abstractNumId w:val="18"/>
  </w:num>
  <w:num w:numId="89" w16cid:durableId="551118518">
    <w:abstractNumId w:val="8"/>
    <w:lvlOverride w:ilvl="0">
      <w:startOverride w:val="1"/>
    </w:lvlOverride>
  </w:num>
  <w:num w:numId="90" w16cid:durableId="155728502">
    <w:abstractNumId w:val="18"/>
  </w:num>
  <w:num w:numId="91" w16cid:durableId="651566782">
    <w:abstractNumId w:val="7"/>
    <w:lvlOverride w:ilvl="0">
      <w:startOverride w:val="1"/>
    </w:lvlOverride>
  </w:num>
  <w:num w:numId="92" w16cid:durableId="674957645">
    <w:abstractNumId w:val="7"/>
    <w:lvlOverride w:ilvl="0">
      <w:startOverride w:val="1"/>
    </w:lvlOverride>
  </w:num>
  <w:num w:numId="93" w16cid:durableId="193738030">
    <w:abstractNumId w:val="68"/>
  </w:num>
  <w:num w:numId="94" w16cid:durableId="26755737">
    <w:abstractNumId w:val="7"/>
    <w:lvlOverride w:ilvl="0">
      <w:startOverride w:val="1"/>
    </w:lvlOverride>
  </w:num>
  <w:num w:numId="95" w16cid:durableId="1089086788">
    <w:abstractNumId w:val="68"/>
  </w:num>
  <w:num w:numId="96" w16cid:durableId="964042178">
    <w:abstractNumId w:val="7"/>
    <w:lvlOverride w:ilvl="0">
      <w:startOverride w:val="1"/>
    </w:lvlOverride>
  </w:num>
  <w:num w:numId="97" w16cid:durableId="426851690">
    <w:abstractNumId w:val="49"/>
    <w:lvlOverride w:ilvl="0">
      <w:startOverride w:val="6"/>
    </w:lvlOverride>
  </w:num>
  <w:num w:numId="98" w16cid:durableId="1979144330">
    <w:abstractNumId w:val="48"/>
    <w:lvlOverride w:ilvl="0">
      <w:startOverride w:val="11"/>
    </w:lvlOverride>
  </w:num>
  <w:num w:numId="99" w16cid:durableId="1075588941">
    <w:abstractNumId w:val="7"/>
    <w:lvlOverride w:ilvl="0">
      <w:startOverride w:val="1"/>
    </w:lvlOverride>
  </w:num>
  <w:num w:numId="100" w16cid:durableId="872689862">
    <w:abstractNumId w:val="7"/>
    <w:lvlOverride w:ilvl="0">
      <w:startOverride w:val="1"/>
    </w:lvlOverride>
  </w:num>
  <w:num w:numId="101" w16cid:durableId="1039671947">
    <w:abstractNumId w:val="7"/>
    <w:lvlOverride w:ilvl="0">
      <w:startOverride w:val="1"/>
    </w:lvlOverride>
  </w:num>
  <w:num w:numId="102" w16cid:durableId="148059518">
    <w:abstractNumId w:val="68"/>
  </w:num>
  <w:num w:numId="103" w16cid:durableId="1801067902">
    <w:abstractNumId w:val="7"/>
    <w:lvlOverride w:ilvl="0">
      <w:startOverride w:val="1"/>
    </w:lvlOverride>
  </w:num>
  <w:num w:numId="104" w16cid:durableId="2012100964">
    <w:abstractNumId w:val="68"/>
  </w:num>
  <w:num w:numId="105" w16cid:durableId="591166155">
    <w:abstractNumId w:val="80"/>
    <w:lvlOverride w:ilvl="0">
      <w:startOverride w:val="1"/>
    </w:lvlOverride>
  </w:num>
  <w:num w:numId="106" w16cid:durableId="218782896">
    <w:abstractNumId w:val="80"/>
    <w:lvlOverride w:ilvl="0">
      <w:startOverride w:val="1"/>
    </w:lvlOverride>
  </w:num>
  <w:num w:numId="107" w16cid:durableId="511574906">
    <w:abstractNumId w:val="9"/>
  </w:num>
  <w:num w:numId="108" w16cid:durableId="674113501">
    <w:abstractNumId w:val="80"/>
    <w:lvlOverride w:ilvl="0">
      <w:startOverride w:val="1"/>
    </w:lvlOverride>
  </w:num>
  <w:num w:numId="109" w16cid:durableId="391853364">
    <w:abstractNumId w:val="9"/>
  </w:num>
  <w:num w:numId="110" w16cid:durableId="2070809830">
    <w:abstractNumId w:val="9"/>
  </w:num>
  <w:num w:numId="111" w16cid:durableId="2131625852">
    <w:abstractNumId w:val="9"/>
  </w:num>
  <w:num w:numId="112" w16cid:durableId="1866403017">
    <w:abstractNumId w:val="80"/>
    <w:lvlOverride w:ilvl="0">
      <w:startOverride w:val="1"/>
    </w:lvlOverride>
  </w:num>
  <w:num w:numId="113" w16cid:durableId="1972789027">
    <w:abstractNumId w:val="69"/>
    <w:lvlOverride w:ilvl="0">
      <w:startOverride w:val="7"/>
    </w:lvlOverride>
  </w:num>
  <w:num w:numId="114" w16cid:durableId="42874300">
    <w:abstractNumId w:val="23"/>
    <w:lvlOverride w:ilvl="0">
      <w:startOverride w:val="11"/>
    </w:lvlOverride>
  </w:num>
  <w:num w:numId="115" w16cid:durableId="1758088802">
    <w:abstractNumId w:val="80"/>
    <w:lvlOverride w:ilvl="0">
      <w:startOverride w:val="1"/>
    </w:lvlOverride>
  </w:num>
  <w:num w:numId="116" w16cid:durableId="1296444812">
    <w:abstractNumId w:val="80"/>
    <w:lvlOverride w:ilvl="0">
      <w:startOverride w:val="1"/>
    </w:lvlOverride>
  </w:num>
  <w:num w:numId="117" w16cid:durableId="1962376426">
    <w:abstractNumId w:val="80"/>
    <w:lvlOverride w:ilvl="0">
      <w:startOverride w:val="1"/>
    </w:lvlOverride>
  </w:num>
  <w:num w:numId="118" w16cid:durableId="1289777172">
    <w:abstractNumId w:val="9"/>
  </w:num>
  <w:num w:numId="119" w16cid:durableId="354818233">
    <w:abstractNumId w:val="9"/>
  </w:num>
  <w:num w:numId="120" w16cid:durableId="2130121762">
    <w:abstractNumId w:val="80"/>
    <w:lvlOverride w:ilvl="0">
      <w:startOverride w:val="1"/>
    </w:lvlOverride>
  </w:num>
  <w:num w:numId="121" w16cid:durableId="1410930282">
    <w:abstractNumId w:val="9"/>
  </w:num>
  <w:num w:numId="122" w16cid:durableId="1843858643">
    <w:abstractNumId w:val="74"/>
  </w:num>
  <w:num w:numId="123" w16cid:durableId="1638335802">
    <w:abstractNumId w:val="52"/>
    <w:lvlOverride w:ilvl="0">
      <w:startOverride w:val="1"/>
    </w:lvlOverride>
  </w:num>
  <w:num w:numId="124" w16cid:durableId="229735990">
    <w:abstractNumId w:val="52"/>
    <w:lvlOverride w:ilvl="0">
      <w:startOverride w:val="1"/>
    </w:lvlOverride>
  </w:num>
  <w:num w:numId="125" w16cid:durableId="1807509698">
    <w:abstractNumId w:val="74"/>
  </w:num>
  <w:num w:numId="126" w16cid:durableId="1228422739">
    <w:abstractNumId w:val="52"/>
    <w:lvlOverride w:ilvl="0">
      <w:startOverride w:val="1"/>
    </w:lvlOverride>
  </w:num>
  <w:num w:numId="127" w16cid:durableId="78064427">
    <w:abstractNumId w:val="74"/>
  </w:num>
  <w:num w:numId="128" w16cid:durableId="1260676290">
    <w:abstractNumId w:val="74"/>
  </w:num>
  <w:num w:numId="129" w16cid:durableId="2069843825">
    <w:abstractNumId w:val="52"/>
    <w:lvlOverride w:ilvl="0">
      <w:startOverride w:val="1"/>
    </w:lvlOverride>
  </w:num>
  <w:num w:numId="130" w16cid:durableId="1213495214">
    <w:abstractNumId w:val="45"/>
    <w:lvlOverride w:ilvl="0">
      <w:startOverride w:val="8"/>
    </w:lvlOverride>
  </w:num>
  <w:num w:numId="131" w16cid:durableId="1490366317">
    <w:abstractNumId w:val="52"/>
    <w:lvlOverride w:ilvl="0">
      <w:startOverride w:val="1"/>
    </w:lvlOverride>
  </w:num>
  <w:num w:numId="132" w16cid:durableId="1268388142">
    <w:abstractNumId w:val="52"/>
    <w:lvlOverride w:ilvl="0">
      <w:startOverride w:val="1"/>
    </w:lvlOverride>
  </w:num>
  <w:num w:numId="133" w16cid:durableId="1155031881">
    <w:abstractNumId w:val="52"/>
    <w:lvlOverride w:ilvl="0">
      <w:startOverride w:val="1"/>
    </w:lvlOverride>
  </w:num>
  <w:num w:numId="134" w16cid:durableId="1099135320">
    <w:abstractNumId w:val="74"/>
  </w:num>
  <w:num w:numId="135" w16cid:durableId="1909807228">
    <w:abstractNumId w:val="52"/>
    <w:lvlOverride w:ilvl="0">
      <w:startOverride w:val="1"/>
    </w:lvlOverride>
  </w:num>
  <w:num w:numId="136" w16cid:durableId="1200702792">
    <w:abstractNumId w:val="74"/>
  </w:num>
  <w:num w:numId="137" w16cid:durableId="2077436733">
    <w:abstractNumId w:val="66"/>
    <w:lvlOverride w:ilvl="0">
      <w:startOverride w:val="1"/>
    </w:lvlOverride>
  </w:num>
  <w:num w:numId="138" w16cid:durableId="2032103284">
    <w:abstractNumId w:val="66"/>
    <w:lvlOverride w:ilvl="0">
      <w:startOverride w:val="1"/>
    </w:lvlOverride>
  </w:num>
  <w:num w:numId="139" w16cid:durableId="1059786186">
    <w:abstractNumId w:val="0"/>
  </w:num>
  <w:num w:numId="140" w16cid:durableId="566571510">
    <w:abstractNumId w:val="66"/>
    <w:lvlOverride w:ilvl="0">
      <w:startOverride w:val="1"/>
    </w:lvlOverride>
  </w:num>
  <w:num w:numId="141" w16cid:durableId="1901789746">
    <w:abstractNumId w:val="0"/>
  </w:num>
  <w:num w:numId="142" w16cid:durableId="1402479957">
    <w:abstractNumId w:val="66"/>
    <w:lvlOverride w:ilvl="0">
      <w:startOverride w:val="1"/>
    </w:lvlOverride>
  </w:num>
  <w:num w:numId="143" w16cid:durableId="639655130">
    <w:abstractNumId w:val="31"/>
    <w:lvlOverride w:ilvl="0">
      <w:startOverride w:val="7"/>
    </w:lvlOverride>
  </w:num>
  <w:num w:numId="144" w16cid:durableId="1445230861">
    <w:abstractNumId w:val="66"/>
    <w:lvlOverride w:ilvl="0">
      <w:startOverride w:val="1"/>
    </w:lvlOverride>
  </w:num>
  <w:num w:numId="145" w16cid:durableId="374089731">
    <w:abstractNumId w:val="66"/>
    <w:lvlOverride w:ilvl="0">
      <w:startOverride w:val="1"/>
    </w:lvlOverride>
  </w:num>
  <w:num w:numId="146" w16cid:durableId="1117213833">
    <w:abstractNumId w:val="66"/>
    <w:lvlOverride w:ilvl="0">
      <w:startOverride w:val="1"/>
    </w:lvlOverride>
  </w:num>
  <w:num w:numId="147" w16cid:durableId="1912345095">
    <w:abstractNumId w:val="0"/>
  </w:num>
  <w:num w:numId="148" w16cid:durableId="873466139">
    <w:abstractNumId w:val="66"/>
    <w:lvlOverride w:ilvl="0">
      <w:startOverride w:val="1"/>
    </w:lvlOverride>
  </w:num>
  <w:num w:numId="149" w16cid:durableId="1779793437">
    <w:abstractNumId w:val="0"/>
  </w:num>
  <w:num w:numId="150" w16cid:durableId="589703266">
    <w:abstractNumId w:val="3"/>
    <w:lvlOverride w:ilvl="0">
      <w:startOverride w:val="1"/>
    </w:lvlOverride>
  </w:num>
  <w:num w:numId="151" w16cid:durableId="884298786">
    <w:abstractNumId w:val="3"/>
    <w:lvlOverride w:ilvl="0">
      <w:startOverride w:val="1"/>
    </w:lvlOverride>
  </w:num>
  <w:num w:numId="152" w16cid:durableId="1861699363">
    <w:abstractNumId w:val="10"/>
  </w:num>
  <w:num w:numId="153" w16cid:durableId="1432511099">
    <w:abstractNumId w:val="3"/>
    <w:lvlOverride w:ilvl="0">
      <w:startOverride w:val="1"/>
    </w:lvlOverride>
  </w:num>
  <w:num w:numId="154" w16cid:durableId="752435945">
    <w:abstractNumId w:val="10"/>
  </w:num>
  <w:num w:numId="155" w16cid:durableId="544486649">
    <w:abstractNumId w:val="3"/>
    <w:lvlOverride w:ilvl="0">
      <w:startOverride w:val="1"/>
    </w:lvlOverride>
  </w:num>
  <w:num w:numId="156" w16cid:durableId="742457478">
    <w:abstractNumId w:val="43"/>
    <w:lvlOverride w:ilvl="0">
      <w:startOverride w:val="7"/>
    </w:lvlOverride>
  </w:num>
  <w:num w:numId="157" w16cid:durableId="832522996">
    <w:abstractNumId w:val="3"/>
    <w:lvlOverride w:ilvl="0">
      <w:startOverride w:val="1"/>
    </w:lvlOverride>
  </w:num>
  <w:num w:numId="158" w16cid:durableId="715665586">
    <w:abstractNumId w:val="3"/>
    <w:lvlOverride w:ilvl="0">
      <w:startOverride w:val="1"/>
    </w:lvlOverride>
  </w:num>
  <w:num w:numId="159" w16cid:durableId="1265259806">
    <w:abstractNumId w:val="3"/>
    <w:lvlOverride w:ilvl="0">
      <w:startOverride w:val="1"/>
    </w:lvlOverride>
  </w:num>
  <w:num w:numId="160" w16cid:durableId="1520973537">
    <w:abstractNumId w:val="10"/>
  </w:num>
  <w:num w:numId="161" w16cid:durableId="1261642206">
    <w:abstractNumId w:val="3"/>
    <w:lvlOverride w:ilvl="0">
      <w:startOverride w:val="1"/>
    </w:lvlOverride>
  </w:num>
  <w:num w:numId="162" w16cid:durableId="486633291">
    <w:abstractNumId w:val="10"/>
  </w:num>
  <w:num w:numId="163" w16cid:durableId="708529957">
    <w:abstractNumId w:val="51"/>
    <w:lvlOverride w:ilvl="0">
      <w:startOverride w:val="1"/>
    </w:lvlOverride>
  </w:num>
  <w:num w:numId="164" w16cid:durableId="589702668">
    <w:abstractNumId w:val="51"/>
    <w:lvlOverride w:ilvl="0">
      <w:startOverride w:val="1"/>
    </w:lvlOverride>
  </w:num>
  <w:num w:numId="165" w16cid:durableId="1096905487">
    <w:abstractNumId w:val="60"/>
  </w:num>
  <w:num w:numId="166" w16cid:durableId="398334656">
    <w:abstractNumId w:val="51"/>
    <w:lvlOverride w:ilvl="0">
      <w:startOverride w:val="1"/>
    </w:lvlOverride>
  </w:num>
  <w:num w:numId="167" w16cid:durableId="1992637406">
    <w:abstractNumId w:val="60"/>
  </w:num>
  <w:num w:numId="168" w16cid:durableId="226262738">
    <w:abstractNumId w:val="60"/>
  </w:num>
  <w:num w:numId="169" w16cid:durableId="1353724768">
    <w:abstractNumId w:val="51"/>
    <w:lvlOverride w:ilvl="0">
      <w:startOverride w:val="1"/>
    </w:lvlOverride>
  </w:num>
  <w:num w:numId="170" w16cid:durableId="791478728">
    <w:abstractNumId w:val="33"/>
    <w:lvlOverride w:ilvl="0">
      <w:startOverride w:val="7"/>
    </w:lvlOverride>
  </w:num>
  <w:num w:numId="171" w16cid:durableId="11688537">
    <w:abstractNumId w:val="51"/>
    <w:lvlOverride w:ilvl="0">
      <w:startOverride w:val="1"/>
    </w:lvlOverride>
  </w:num>
  <w:num w:numId="172" w16cid:durableId="111363656">
    <w:abstractNumId w:val="51"/>
    <w:lvlOverride w:ilvl="0">
      <w:startOverride w:val="1"/>
    </w:lvlOverride>
  </w:num>
  <w:num w:numId="173" w16cid:durableId="1131216933">
    <w:abstractNumId w:val="51"/>
    <w:lvlOverride w:ilvl="0">
      <w:startOverride w:val="1"/>
    </w:lvlOverride>
  </w:num>
  <w:num w:numId="174" w16cid:durableId="1870989960">
    <w:abstractNumId w:val="60"/>
  </w:num>
  <w:num w:numId="175" w16cid:durableId="486289445">
    <w:abstractNumId w:val="51"/>
    <w:lvlOverride w:ilvl="0">
      <w:startOverride w:val="1"/>
    </w:lvlOverride>
  </w:num>
  <w:num w:numId="176" w16cid:durableId="566767019">
    <w:abstractNumId w:val="60"/>
  </w:num>
  <w:num w:numId="177" w16cid:durableId="87847319">
    <w:abstractNumId w:val="64"/>
    <w:lvlOverride w:ilvl="0">
      <w:startOverride w:val="1"/>
    </w:lvlOverride>
  </w:num>
  <w:num w:numId="178" w16cid:durableId="1416974970">
    <w:abstractNumId w:val="64"/>
    <w:lvlOverride w:ilvl="0">
      <w:startOverride w:val="1"/>
    </w:lvlOverride>
  </w:num>
  <w:num w:numId="179" w16cid:durableId="2076925630">
    <w:abstractNumId w:val="79"/>
  </w:num>
  <w:num w:numId="180" w16cid:durableId="1408068594">
    <w:abstractNumId w:val="64"/>
    <w:lvlOverride w:ilvl="0">
      <w:startOverride w:val="1"/>
    </w:lvlOverride>
  </w:num>
  <w:num w:numId="181" w16cid:durableId="1124881562">
    <w:abstractNumId w:val="79"/>
  </w:num>
  <w:num w:numId="182" w16cid:durableId="1187134798">
    <w:abstractNumId w:val="79"/>
  </w:num>
  <w:num w:numId="183" w16cid:durableId="998654718">
    <w:abstractNumId w:val="79"/>
  </w:num>
  <w:num w:numId="184" w16cid:durableId="1655451991">
    <w:abstractNumId w:val="79"/>
  </w:num>
  <w:num w:numId="185" w16cid:durableId="1145243280">
    <w:abstractNumId w:val="64"/>
    <w:lvlOverride w:ilvl="0">
      <w:startOverride w:val="1"/>
    </w:lvlOverride>
  </w:num>
  <w:num w:numId="186" w16cid:durableId="152724607">
    <w:abstractNumId w:val="64"/>
    <w:lvlOverride w:ilvl="0">
      <w:startOverride w:val="1"/>
    </w:lvlOverride>
  </w:num>
  <w:num w:numId="187" w16cid:durableId="1816794171">
    <w:abstractNumId w:val="64"/>
    <w:lvlOverride w:ilvl="0">
      <w:startOverride w:val="1"/>
    </w:lvlOverride>
  </w:num>
  <w:num w:numId="188" w16cid:durableId="1060713676">
    <w:abstractNumId w:val="64"/>
    <w:lvlOverride w:ilvl="0">
      <w:startOverride w:val="1"/>
    </w:lvlOverride>
  </w:num>
  <w:num w:numId="189" w16cid:durableId="2138792678">
    <w:abstractNumId w:val="79"/>
  </w:num>
  <w:num w:numId="190" w16cid:durableId="655915821">
    <w:abstractNumId w:val="64"/>
    <w:lvlOverride w:ilvl="0">
      <w:startOverride w:val="1"/>
    </w:lvlOverride>
  </w:num>
  <w:num w:numId="191" w16cid:durableId="2023849834">
    <w:abstractNumId w:val="79"/>
  </w:num>
  <w:num w:numId="192" w16cid:durableId="505636721">
    <w:abstractNumId w:val="1"/>
    <w:lvlOverride w:ilvl="0">
      <w:startOverride w:val="1"/>
    </w:lvlOverride>
  </w:num>
  <w:num w:numId="193" w16cid:durableId="583300889">
    <w:abstractNumId w:val="1"/>
    <w:lvlOverride w:ilvl="0">
      <w:startOverride w:val="1"/>
    </w:lvlOverride>
  </w:num>
  <w:num w:numId="194" w16cid:durableId="1906525671">
    <w:abstractNumId w:val="73"/>
  </w:num>
  <w:num w:numId="195" w16cid:durableId="1134562943">
    <w:abstractNumId w:val="1"/>
    <w:lvlOverride w:ilvl="0">
      <w:startOverride w:val="1"/>
    </w:lvlOverride>
  </w:num>
  <w:num w:numId="196" w16cid:durableId="722289589">
    <w:abstractNumId w:val="1"/>
    <w:lvlOverride w:ilvl="0">
      <w:startOverride w:val="1"/>
    </w:lvlOverride>
  </w:num>
  <w:num w:numId="197" w16cid:durableId="2095079953">
    <w:abstractNumId w:val="1"/>
    <w:lvlOverride w:ilvl="0">
      <w:startOverride w:val="1"/>
    </w:lvlOverride>
  </w:num>
  <w:num w:numId="198" w16cid:durableId="1856075298">
    <w:abstractNumId w:val="1"/>
    <w:lvlOverride w:ilvl="0">
      <w:startOverride w:val="1"/>
    </w:lvlOverride>
  </w:num>
  <w:num w:numId="199" w16cid:durableId="1012147324">
    <w:abstractNumId w:val="1"/>
    <w:lvlOverride w:ilvl="0">
      <w:startOverride w:val="1"/>
    </w:lvlOverride>
  </w:num>
  <w:num w:numId="200" w16cid:durableId="313264567">
    <w:abstractNumId w:val="73"/>
  </w:num>
  <w:num w:numId="201" w16cid:durableId="1717660968">
    <w:abstractNumId w:val="1"/>
    <w:lvlOverride w:ilvl="0">
      <w:startOverride w:val="1"/>
    </w:lvlOverride>
  </w:num>
  <w:num w:numId="202" w16cid:durableId="270286936">
    <w:abstractNumId w:val="73"/>
  </w:num>
  <w:num w:numId="203" w16cid:durableId="1264998935">
    <w:abstractNumId w:val="77"/>
    <w:lvlOverride w:ilvl="0">
      <w:startOverride w:val="1"/>
    </w:lvlOverride>
  </w:num>
  <w:num w:numId="204" w16cid:durableId="1900096725">
    <w:abstractNumId w:val="77"/>
    <w:lvlOverride w:ilvl="0">
      <w:startOverride w:val="1"/>
    </w:lvlOverride>
  </w:num>
  <w:num w:numId="205" w16cid:durableId="2111967036">
    <w:abstractNumId w:val="44"/>
  </w:num>
  <w:num w:numId="206" w16cid:durableId="2073001188">
    <w:abstractNumId w:val="77"/>
    <w:lvlOverride w:ilvl="0">
      <w:startOverride w:val="1"/>
    </w:lvlOverride>
  </w:num>
  <w:num w:numId="207" w16cid:durableId="195698487">
    <w:abstractNumId w:val="44"/>
  </w:num>
  <w:num w:numId="208" w16cid:durableId="1852255335">
    <w:abstractNumId w:val="77"/>
    <w:lvlOverride w:ilvl="0">
      <w:startOverride w:val="1"/>
    </w:lvlOverride>
  </w:num>
  <w:num w:numId="209" w16cid:durableId="1808739699">
    <w:abstractNumId w:val="77"/>
    <w:lvlOverride w:ilvl="0">
      <w:startOverride w:val="1"/>
    </w:lvlOverride>
  </w:num>
  <w:num w:numId="210" w16cid:durableId="1800607460">
    <w:abstractNumId w:val="77"/>
    <w:lvlOverride w:ilvl="0">
      <w:startOverride w:val="1"/>
    </w:lvlOverride>
  </w:num>
  <w:num w:numId="211" w16cid:durableId="261962164">
    <w:abstractNumId w:val="77"/>
    <w:lvlOverride w:ilvl="0">
      <w:startOverride w:val="1"/>
    </w:lvlOverride>
  </w:num>
  <w:num w:numId="212" w16cid:durableId="1927610666">
    <w:abstractNumId w:val="77"/>
    <w:lvlOverride w:ilvl="0">
      <w:startOverride w:val="1"/>
    </w:lvlOverride>
  </w:num>
  <w:num w:numId="213" w16cid:durableId="840580883">
    <w:abstractNumId w:val="44"/>
  </w:num>
  <w:num w:numId="214" w16cid:durableId="723064723">
    <w:abstractNumId w:val="65"/>
    <w:lvlOverride w:ilvl="0">
      <w:startOverride w:val="1"/>
    </w:lvlOverride>
  </w:num>
  <w:num w:numId="215" w16cid:durableId="1125276079">
    <w:abstractNumId w:val="65"/>
    <w:lvlOverride w:ilvl="0">
      <w:startOverride w:val="1"/>
    </w:lvlOverride>
  </w:num>
  <w:num w:numId="216" w16cid:durableId="1040475131">
    <w:abstractNumId w:val="65"/>
    <w:lvlOverride w:ilvl="0">
      <w:startOverride w:val="1"/>
    </w:lvlOverride>
  </w:num>
  <w:num w:numId="217" w16cid:durableId="1987202249">
    <w:abstractNumId w:val="32"/>
  </w:num>
  <w:num w:numId="218" w16cid:durableId="1046489395">
    <w:abstractNumId w:val="65"/>
    <w:lvlOverride w:ilvl="0">
      <w:startOverride w:val="1"/>
    </w:lvlOverride>
  </w:num>
  <w:num w:numId="219" w16cid:durableId="1507331984">
    <w:abstractNumId w:val="65"/>
    <w:lvlOverride w:ilvl="0">
      <w:startOverride w:val="1"/>
    </w:lvlOverride>
  </w:num>
  <w:num w:numId="220" w16cid:durableId="1244871014">
    <w:abstractNumId w:val="65"/>
    <w:lvlOverride w:ilvl="0">
      <w:startOverride w:val="1"/>
    </w:lvlOverride>
  </w:num>
  <w:num w:numId="221" w16cid:durableId="1167089055">
    <w:abstractNumId w:val="65"/>
    <w:lvlOverride w:ilvl="0">
      <w:startOverride w:val="1"/>
    </w:lvlOverride>
  </w:num>
  <w:num w:numId="222" w16cid:durableId="1302342930">
    <w:abstractNumId w:val="65"/>
    <w:lvlOverride w:ilvl="0">
      <w:startOverride w:val="1"/>
    </w:lvlOverride>
  </w:num>
  <w:num w:numId="223" w16cid:durableId="1389694035">
    <w:abstractNumId w:val="32"/>
  </w:num>
  <w:num w:numId="224" w16cid:durableId="267124831">
    <w:abstractNumId w:val="2"/>
    <w:lvlOverride w:ilvl="0">
      <w:startOverride w:val="1"/>
    </w:lvlOverride>
  </w:num>
  <w:num w:numId="225" w16cid:durableId="1558668898">
    <w:abstractNumId w:val="2"/>
    <w:lvlOverride w:ilvl="0">
      <w:startOverride w:val="1"/>
    </w:lvlOverride>
  </w:num>
  <w:num w:numId="226" w16cid:durableId="1718696727">
    <w:abstractNumId w:val="27"/>
  </w:num>
  <w:num w:numId="227" w16cid:durableId="1857645795">
    <w:abstractNumId w:val="2"/>
    <w:lvlOverride w:ilvl="0">
      <w:startOverride w:val="1"/>
    </w:lvlOverride>
  </w:num>
  <w:num w:numId="228" w16cid:durableId="217785824">
    <w:abstractNumId w:val="27"/>
  </w:num>
  <w:num w:numId="229" w16cid:durableId="723219337">
    <w:abstractNumId w:val="27"/>
  </w:num>
  <w:num w:numId="230" w16cid:durableId="866529935">
    <w:abstractNumId w:val="2"/>
    <w:lvlOverride w:ilvl="0">
      <w:startOverride w:val="1"/>
    </w:lvlOverride>
  </w:num>
  <w:num w:numId="231" w16cid:durableId="638458478">
    <w:abstractNumId w:val="27"/>
  </w:num>
  <w:num w:numId="232" w16cid:durableId="1466000856">
    <w:abstractNumId w:val="2"/>
    <w:lvlOverride w:ilvl="0">
      <w:startOverride w:val="1"/>
    </w:lvlOverride>
  </w:num>
  <w:num w:numId="233" w16cid:durableId="423965086">
    <w:abstractNumId w:val="2"/>
    <w:lvlOverride w:ilvl="0">
      <w:startOverride w:val="1"/>
    </w:lvlOverride>
  </w:num>
  <w:num w:numId="234" w16cid:durableId="454520045">
    <w:abstractNumId w:val="2"/>
    <w:lvlOverride w:ilvl="0">
      <w:startOverride w:val="1"/>
    </w:lvlOverride>
  </w:num>
  <w:num w:numId="235" w16cid:durableId="599025631">
    <w:abstractNumId w:val="2"/>
    <w:lvlOverride w:ilvl="0">
      <w:startOverride w:val="1"/>
    </w:lvlOverride>
  </w:num>
  <w:num w:numId="236" w16cid:durableId="1684353704">
    <w:abstractNumId w:val="2"/>
    <w:lvlOverride w:ilvl="0">
      <w:startOverride w:val="1"/>
    </w:lvlOverride>
  </w:num>
  <w:num w:numId="237" w16cid:durableId="1213731341">
    <w:abstractNumId w:val="27"/>
  </w:num>
  <w:num w:numId="238" w16cid:durableId="896865409">
    <w:abstractNumId w:val="25"/>
    <w:lvlOverride w:ilvl="0">
      <w:startOverride w:val="1"/>
    </w:lvlOverride>
  </w:num>
  <w:num w:numId="239" w16cid:durableId="581528247">
    <w:abstractNumId w:val="25"/>
    <w:lvlOverride w:ilvl="0">
      <w:startOverride w:val="1"/>
    </w:lvlOverride>
  </w:num>
  <w:num w:numId="240" w16cid:durableId="1907063227">
    <w:abstractNumId w:val="25"/>
    <w:lvlOverride w:ilvl="0">
      <w:startOverride w:val="1"/>
    </w:lvlOverride>
  </w:num>
  <w:num w:numId="241" w16cid:durableId="2063941149">
    <w:abstractNumId w:val="50"/>
  </w:num>
  <w:num w:numId="242" w16cid:durableId="723068554">
    <w:abstractNumId w:val="25"/>
    <w:lvlOverride w:ilvl="0">
      <w:startOverride w:val="1"/>
    </w:lvlOverride>
  </w:num>
  <w:num w:numId="243" w16cid:durableId="279529625">
    <w:abstractNumId w:val="25"/>
    <w:lvlOverride w:ilvl="0">
      <w:startOverride w:val="1"/>
    </w:lvlOverride>
  </w:num>
  <w:num w:numId="244" w16cid:durableId="1047531141">
    <w:abstractNumId w:val="25"/>
    <w:lvlOverride w:ilvl="0">
      <w:startOverride w:val="1"/>
    </w:lvlOverride>
  </w:num>
  <w:num w:numId="245" w16cid:durableId="1788544430">
    <w:abstractNumId w:val="25"/>
    <w:lvlOverride w:ilvl="0">
      <w:startOverride w:val="1"/>
    </w:lvlOverride>
  </w:num>
  <w:num w:numId="246" w16cid:durableId="1113981202">
    <w:abstractNumId w:val="25"/>
    <w:lvlOverride w:ilvl="0">
      <w:startOverride w:val="1"/>
    </w:lvlOverride>
  </w:num>
  <w:num w:numId="247" w16cid:durableId="2090420879">
    <w:abstractNumId w:val="50"/>
  </w:num>
  <w:num w:numId="248" w16cid:durableId="92940477">
    <w:abstractNumId w:val="24"/>
    <w:lvlOverride w:ilvl="0">
      <w:startOverride w:val="1"/>
    </w:lvlOverride>
  </w:num>
  <w:num w:numId="249" w16cid:durableId="245653976">
    <w:abstractNumId w:val="24"/>
    <w:lvlOverride w:ilvl="0">
      <w:startOverride w:val="1"/>
    </w:lvlOverride>
  </w:num>
  <w:num w:numId="250" w16cid:durableId="134031490">
    <w:abstractNumId w:val="24"/>
    <w:lvlOverride w:ilvl="0">
      <w:startOverride w:val="1"/>
    </w:lvlOverride>
  </w:num>
  <w:num w:numId="251" w16cid:durableId="345909642">
    <w:abstractNumId w:val="24"/>
    <w:lvlOverride w:ilvl="0">
      <w:startOverride w:val="1"/>
    </w:lvlOverride>
  </w:num>
  <w:num w:numId="252" w16cid:durableId="793405742">
    <w:abstractNumId w:val="24"/>
    <w:lvlOverride w:ilvl="0">
      <w:startOverride w:val="1"/>
    </w:lvlOverride>
  </w:num>
  <w:num w:numId="253" w16cid:durableId="635718727">
    <w:abstractNumId w:val="24"/>
    <w:lvlOverride w:ilvl="0">
      <w:startOverride w:val="1"/>
    </w:lvlOverride>
  </w:num>
  <w:num w:numId="254" w16cid:durableId="1053962196">
    <w:abstractNumId w:val="24"/>
    <w:lvlOverride w:ilvl="0">
      <w:startOverride w:val="1"/>
    </w:lvlOverride>
  </w:num>
  <w:num w:numId="255" w16cid:durableId="1646742468">
    <w:abstractNumId w:val="24"/>
    <w:lvlOverride w:ilvl="0">
      <w:startOverride w:val="1"/>
    </w:lvlOverride>
  </w:num>
  <w:num w:numId="256" w16cid:durableId="202521732">
    <w:abstractNumId w:val="24"/>
    <w:lvlOverride w:ilvl="0">
      <w:startOverride w:val="1"/>
    </w:lvlOverride>
  </w:num>
  <w:num w:numId="257" w16cid:durableId="2010524739">
    <w:abstractNumId w:val="24"/>
    <w:lvlOverride w:ilvl="0">
      <w:startOverride w:val="1"/>
    </w:lvlOverride>
  </w:num>
  <w:num w:numId="258" w16cid:durableId="67924642">
    <w:abstractNumId w:val="14"/>
  </w:num>
  <w:num w:numId="259" w16cid:durableId="1829638822">
    <w:abstractNumId w:val="34"/>
  </w:num>
  <w:num w:numId="260" w16cid:durableId="603072943">
    <w:abstractNumId w:val="22"/>
    <w:lvlOverride w:ilvl="0">
      <w:startOverride w:val="1"/>
    </w:lvlOverride>
  </w:num>
  <w:num w:numId="261" w16cid:durableId="2001956150">
    <w:abstractNumId w:val="22"/>
    <w:lvlOverride w:ilvl="0">
      <w:startOverride w:val="1"/>
    </w:lvlOverride>
  </w:num>
  <w:num w:numId="262" w16cid:durableId="1418792955">
    <w:abstractNumId w:val="22"/>
    <w:lvlOverride w:ilvl="0">
      <w:startOverride w:val="1"/>
    </w:lvlOverride>
  </w:num>
  <w:num w:numId="263" w16cid:durableId="1489590195">
    <w:abstractNumId w:val="22"/>
    <w:lvlOverride w:ilvl="0">
      <w:startOverride w:val="1"/>
    </w:lvlOverride>
  </w:num>
  <w:num w:numId="264" w16cid:durableId="1716735986">
    <w:abstractNumId w:val="22"/>
    <w:lvlOverride w:ilvl="0">
      <w:startOverride w:val="1"/>
    </w:lvlOverride>
  </w:num>
  <w:num w:numId="265" w16cid:durableId="1534727109">
    <w:abstractNumId w:val="22"/>
    <w:lvlOverride w:ilvl="0">
      <w:startOverride w:val="1"/>
    </w:lvlOverride>
  </w:num>
  <w:num w:numId="266" w16cid:durableId="1575044111">
    <w:abstractNumId w:val="22"/>
    <w:lvlOverride w:ilvl="0">
      <w:startOverride w:val="1"/>
    </w:lvlOverride>
  </w:num>
  <w:num w:numId="267" w16cid:durableId="1167787130">
    <w:abstractNumId w:val="67"/>
    <w:lvlOverride w:ilvl="0">
      <w:startOverride w:val="1"/>
    </w:lvlOverride>
  </w:num>
  <w:num w:numId="268" w16cid:durableId="1417047698">
    <w:abstractNumId w:val="67"/>
    <w:lvlOverride w:ilvl="0">
      <w:startOverride w:val="1"/>
    </w:lvlOverride>
  </w:num>
  <w:num w:numId="269" w16cid:durableId="853375701">
    <w:abstractNumId w:val="67"/>
    <w:lvlOverride w:ilvl="0">
      <w:startOverride w:val="1"/>
    </w:lvlOverride>
  </w:num>
  <w:num w:numId="270" w16cid:durableId="299461870">
    <w:abstractNumId w:val="67"/>
    <w:lvlOverride w:ilvl="0">
      <w:startOverride w:val="1"/>
    </w:lvlOverride>
  </w:num>
  <w:num w:numId="271" w16cid:durableId="734469523">
    <w:abstractNumId w:val="67"/>
    <w:lvlOverride w:ilvl="0">
      <w:startOverride w:val="1"/>
    </w:lvlOverride>
  </w:num>
  <w:num w:numId="272" w16cid:durableId="891431324">
    <w:abstractNumId w:val="67"/>
    <w:lvlOverride w:ilvl="0">
      <w:startOverride w:val="1"/>
    </w:lvlOverride>
  </w:num>
  <w:num w:numId="273" w16cid:durableId="1841773344">
    <w:abstractNumId w:val="67"/>
    <w:lvlOverride w:ilvl="0">
      <w:startOverride w:val="1"/>
    </w:lvlOverride>
  </w:num>
  <w:num w:numId="274" w16cid:durableId="562838770">
    <w:abstractNumId w:val="67"/>
    <w:lvlOverride w:ilvl="0">
      <w:startOverride w:val="1"/>
    </w:lvlOverride>
  </w:num>
  <w:num w:numId="275" w16cid:durableId="1349674458">
    <w:abstractNumId w:val="53"/>
  </w:num>
  <w:num w:numId="276" w16cid:durableId="88089781">
    <w:abstractNumId w:val="20"/>
    <w:lvlOverride w:ilvl="0">
      <w:startOverride w:val="1"/>
    </w:lvlOverride>
  </w:num>
  <w:num w:numId="277" w16cid:durableId="651373752">
    <w:abstractNumId w:val="20"/>
    <w:lvlOverride w:ilvl="0">
      <w:startOverride w:val="1"/>
    </w:lvlOverride>
  </w:num>
  <w:num w:numId="278" w16cid:durableId="3627539">
    <w:abstractNumId w:val="20"/>
    <w:lvlOverride w:ilvl="0">
      <w:startOverride w:val="1"/>
    </w:lvlOverride>
  </w:num>
  <w:num w:numId="279" w16cid:durableId="1387559751">
    <w:abstractNumId w:val="20"/>
    <w:lvlOverride w:ilvl="0">
      <w:startOverride w:val="1"/>
    </w:lvlOverride>
  </w:num>
  <w:num w:numId="280" w16cid:durableId="825777242">
    <w:abstractNumId w:val="20"/>
    <w:lvlOverride w:ilvl="0">
      <w:startOverride w:val="1"/>
    </w:lvlOverride>
  </w:num>
  <w:num w:numId="281" w16cid:durableId="541208715">
    <w:abstractNumId w:val="13"/>
    <w:lvlOverride w:ilvl="0">
      <w:startOverride w:val="1"/>
    </w:lvlOverride>
  </w:num>
  <w:num w:numId="282" w16cid:durableId="894972720">
    <w:abstractNumId w:val="13"/>
    <w:lvlOverride w:ilvl="0">
      <w:startOverride w:val="1"/>
    </w:lvlOverride>
  </w:num>
  <w:num w:numId="283" w16cid:durableId="1411192066">
    <w:abstractNumId w:val="13"/>
    <w:lvlOverride w:ilvl="0">
      <w:startOverride w:val="1"/>
    </w:lvlOverride>
  </w:num>
  <w:num w:numId="284" w16cid:durableId="2091467590">
    <w:abstractNumId w:val="13"/>
    <w:lvlOverride w:ilvl="0">
      <w:startOverride w:val="1"/>
    </w:lvlOverride>
  </w:num>
  <w:num w:numId="285" w16cid:durableId="1958174744">
    <w:abstractNumId w:val="13"/>
    <w:lvlOverride w:ilvl="0">
      <w:startOverride w:val="1"/>
    </w:lvlOverride>
  </w:num>
  <w:num w:numId="286" w16cid:durableId="2043901429">
    <w:abstractNumId w:val="16"/>
    <w:lvlOverride w:ilvl="0">
      <w:startOverride w:val="1"/>
    </w:lvlOverride>
  </w:num>
  <w:num w:numId="287" w16cid:durableId="253783766">
    <w:abstractNumId w:val="16"/>
    <w:lvlOverride w:ilvl="0">
      <w:startOverride w:val="1"/>
    </w:lvlOverride>
  </w:num>
  <w:num w:numId="288" w16cid:durableId="1234511989">
    <w:abstractNumId w:val="16"/>
    <w:lvlOverride w:ilvl="0">
      <w:startOverride w:val="1"/>
    </w:lvlOverride>
  </w:num>
  <w:num w:numId="289" w16cid:durableId="2034570656">
    <w:abstractNumId w:val="16"/>
    <w:lvlOverride w:ilvl="0">
      <w:startOverride w:val="1"/>
    </w:lvlOverride>
  </w:num>
  <w:num w:numId="290" w16cid:durableId="734745457">
    <w:abstractNumId w:val="16"/>
    <w:lvlOverride w:ilvl="0">
      <w:startOverride w:val="1"/>
    </w:lvlOverride>
  </w:num>
  <w:num w:numId="291" w16cid:durableId="1831479926">
    <w:abstractNumId w:val="61"/>
    <w:lvlOverride w:ilvl="0">
      <w:startOverride w:val="1"/>
    </w:lvlOverride>
  </w:num>
  <w:num w:numId="292" w16cid:durableId="174852135">
    <w:abstractNumId w:val="61"/>
    <w:lvlOverride w:ilvl="0">
      <w:startOverride w:val="1"/>
    </w:lvlOverride>
  </w:num>
  <w:num w:numId="293" w16cid:durableId="945236126">
    <w:abstractNumId w:val="61"/>
    <w:lvlOverride w:ilvl="0">
      <w:startOverride w:val="1"/>
    </w:lvlOverride>
  </w:num>
  <w:num w:numId="294" w16cid:durableId="2004502588">
    <w:abstractNumId w:val="61"/>
    <w:lvlOverride w:ilvl="0">
      <w:startOverride w:val="1"/>
    </w:lvlOverride>
  </w:num>
  <w:num w:numId="295" w16cid:durableId="1944218618">
    <w:abstractNumId w:val="61"/>
    <w:lvlOverride w:ilvl="0">
      <w:startOverride w:val="1"/>
    </w:lvlOverride>
  </w:num>
  <w:num w:numId="296" w16cid:durableId="1049304773">
    <w:abstractNumId w:val="57"/>
    <w:lvlOverride w:ilvl="0">
      <w:startOverride w:val="1"/>
    </w:lvlOverride>
  </w:num>
  <w:num w:numId="297" w16cid:durableId="299726943">
    <w:abstractNumId w:val="57"/>
    <w:lvlOverride w:ilvl="0">
      <w:startOverride w:val="1"/>
    </w:lvlOverride>
  </w:num>
  <w:num w:numId="298" w16cid:durableId="1537040864">
    <w:abstractNumId w:val="57"/>
    <w:lvlOverride w:ilvl="0">
      <w:startOverride w:val="1"/>
    </w:lvlOverride>
  </w:num>
  <w:num w:numId="299" w16cid:durableId="1905289555">
    <w:abstractNumId w:val="57"/>
    <w:lvlOverride w:ilvl="0">
      <w:startOverride w:val="1"/>
    </w:lvlOverride>
  </w:num>
  <w:num w:numId="300" w16cid:durableId="974335903">
    <w:abstractNumId w:val="57"/>
    <w:lvlOverride w:ilvl="0">
      <w:startOverride w:val="1"/>
    </w:lvlOverride>
  </w:num>
  <w:num w:numId="301" w16cid:durableId="1773818259">
    <w:abstractNumId w:val="15"/>
    <w:lvlOverride w:ilvl="0">
      <w:startOverride w:val="1"/>
    </w:lvlOverride>
  </w:num>
  <w:num w:numId="302" w16cid:durableId="917713794">
    <w:abstractNumId w:val="15"/>
    <w:lvlOverride w:ilvl="0">
      <w:startOverride w:val="1"/>
    </w:lvlOverride>
  </w:num>
  <w:num w:numId="303" w16cid:durableId="1586188836">
    <w:abstractNumId w:val="15"/>
    <w:lvlOverride w:ilvl="0">
      <w:startOverride w:val="1"/>
    </w:lvlOverride>
  </w:num>
  <w:num w:numId="304" w16cid:durableId="2033611026">
    <w:abstractNumId w:val="15"/>
    <w:lvlOverride w:ilvl="0">
      <w:startOverride w:val="1"/>
    </w:lvlOverride>
  </w:num>
  <w:num w:numId="305" w16cid:durableId="1184855313">
    <w:abstractNumId w:val="15"/>
    <w:lvlOverride w:ilvl="0">
      <w:startOverride w:val="1"/>
    </w:lvlOverride>
  </w:num>
  <w:num w:numId="306" w16cid:durableId="145753573">
    <w:abstractNumId w:val="37"/>
    <w:lvlOverride w:ilvl="0">
      <w:startOverride w:val="1"/>
    </w:lvlOverride>
  </w:num>
  <w:num w:numId="307" w16cid:durableId="1616211700">
    <w:abstractNumId w:val="37"/>
    <w:lvlOverride w:ilvl="0">
      <w:startOverride w:val="1"/>
    </w:lvlOverride>
  </w:num>
  <w:num w:numId="308" w16cid:durableId="2112969669">
    <w:abstractNumId w:val="37"/>
    <w:lvlOverride w:ilvl="0">
      <w:startOverride w:val="1"/>
    </w:lvlOverride>
  </w:num>
  <w:num w:numId="309" w16cid:durableId="933049124">
    <w:abstractNumId w:val="37"/>
    <w:lvlOverride w:ilvl="0">
      <w:startOverride w:val="1"/>
    </w:lvlOverride>
  </w:num>
  <w:num w:numId="310" w16cid:durableId="287011560">
    <w:abstractNumId w:val="37"/>
    <w:lvlOverride w:ilvl="0">
      <w:startOverride w:val="1"/>
    </w:lvlOverride>
  </w:num>
  <w:num w:numId="311" w16cid:durableId="195696492">
    <w:abstractNumId w:val="26"/>
    <w:lvlOverride w:ilvl="0">
      <w:startOverride w:val="1"/>
    </w:lvlOverride>
  </w:num>
  <w:num w:numId="312" w16cid:durableId="1082605389">
    <w:abstractNumId w:val="26"/>
    <w:lvlOverride w:ilvl="0">
      <w:startOverride w:val="1"/>
    </w:lvlOverride>
  </w:num>
  <w:num w:numId="313" w16cid:durableId="1229729472">
    <w:abstractNumId w:val="26"/>
    <w:lvlOverride w:ilvl="0">
      <w:startOverride w:val="1"/>
    </w:lvlOverride>
  </w:num>
  <w:num w:numId="314" w16cid:durableId="617026656">
    <w:abstractNumId w:val="26"/>
    <w:lvlOverride w:ilvl="0">
      <w:startOverride w:val="1"/>
    </w:lvlOverride>
  </w:num>
  <w:num w:numId="315" w16cid:durableId="1132402859">
    <w:abstractNumId w:val="26"/>
    <w:lvlOverride w:ilvl="0">
      <w:startOverride w:val="1"/>
    </w:lvlOverride>
  </w:num>
  <w:num w:numId="316" w16cid:durableId="2057928374">
    <w:abstractNumId w:val="42"/>
    <w:lvlOverride w:ilvl="0">
      <w:startOverride w:val="1"/>
    </w:lvlOverride>
  </w:num>
  <w:num w:numId="317" w16cid:durableId="89084909">
    <w:abstractNumId w:val="42"/>
    <w:lvlOverride w:ilvl="0">
      <w:startOverride w:val="1"/>
    </w:lvlOverride>
  </w:num>
  <w:num w:numId="318" w16cid:durableId="308949278">
    <w:abstractNumId w:val="42"/>
    <w:lvlOverride w:ilvl="0">
      <w:startOverride w:val="1"/>
    </w:lvlOverride>
  </w:num>
  <w:num w:numId="319" w16cid:durableId="618800449">
    <w:abstractNumId w:val="42"/>
    <w:lvlOverride w:ilvl="0">
      <w:startOverride w:val="1"/>
    </w:lvlOverride>
  </w:num>
  <w:num w:numId="320" w16cid:durableId="1156340646">
    <w:abstractNumId w:val="42"/>
    <w:lvlOverride w:ilvl="0">
      <w:startOverride w:val="1"/>
    </w:lvlOverride>
  </w:num>
  <w:num w:numId="321" w16cid:durableId="420837762">
    <w:abstractNumId w:val="59"/>
    <w:lvlOverride w:ilvl="0">
      <w:startOverride w:val="1"/>
    </w:lvlOverride>
  </w:num>
  <w:num w:numId="322" w16cid:durableId="393697965">
    <w:abstractNumId w:val="59"/>
    <w:lvlOverride w:ilvl="0">
      <w:startOverride w:val="1"/>
    </w:lvlOverride>
  </w:num>
  <w:num w:numId="323" w16cid:durableId="119884942">
    <w:abstractNumId w:val="59"/>
    <w:lvlOverride w:ilvl="0">
      <w:startOverride w:val="1"/>
    </w:lvlOverride>
  </w:num>
  <w:num w:numId="324" w16cid:durableId="691683217">
    <w:abstractNumId w:val="59"/>
    <w:lvlOverride w:ilvl="0">
      <w:startOverride w:val="1"/>
    </w:lvlOverride>
  </w:num>
  <w:num w:numId="325" w16cid:durableId="1512187518">
    <w:abstractNumId w:val="72"/>
    <w:lvlOverride w:ilvl="0">
      <w:startOverride w:val="11"/>
    </w:lvlOverride>
  </w:num>
  <w:num w:numId="326" w16cid:durableId="169418699">
    <w:abstractNumId w:val="59"/>
    <w:lvlOverride w:ilvl="0">
      <w:startOverride w:val="1"/>
    </w:lvlOverride>
  </w:num>
  <w:num w:numId="327" w16cid:durableId="1389112243">
    <w:abstractNumId w:val="17"/>
    <w:lvlOverride w:ilvl="0">
      <w:startOverride w:val="1"/>
    </w:lvlOverride>
  </w:num>
  <w:num w:numId="328" w16cid:durableId="848637125">
    <w:abstractNumId w:val="17"/>
    <w:lvlOverride w:ilvl="0">
      <w:startOverride w:val="1"/>
    </w:lvlOverride>
  </w:num>
  <w:num w:numId="329" w16cid:durableId="2118597508">
    <w:abstractNumId w:val="17"/>
  </w:num>
  <w:numIdMacAtCleanup w:val="329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7"/>
  <w:embedSystemFonts/>
  <w:mirrorMargins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9AA"/>
    <w:rsid w:val="000C419E"/>
    <w:rsid w:val="00103C37"/>
    <w:rsid w:val="00114199"/>
    <w:rsid w:val="00114391"/>
    <w:rsid w:val="00116428"/>
    <w:rsid w:val="00247DFE"/>
    <w:rsid w:val="003620B6"/>
    <w:rsid w:val="0041428A"/>
    <w:rsid w:val="0041751A"/>
    <w:rsid w:val="00653091"/>
    <w:rsid w:val="00653809"/>
    <w:rsid w:val="006938AE"/>
    <w:rsid w:val="006A63C3"/>
    <w:rsid w:val="006E3B0D"/>
    <w:rsid w:val="0071195E"/>
    <w:rsid w:val="007136C4"/>
    <w:rsid w:val="0071770B"/>
    <w:rsid w:val="00732198"/>
    <w:rsid w:val="00765C10"/>
    <w:rsid w:val="00801013"/>
    <w:rsid w:val="008469AA"/>
    <w:rsid w:val="00880D61"/>
    <w:rsid w:val="008E04CF"/>
    <w:rsid w:val="008E30CC"/>
    <w:rsid w:val="00984D1F"/>
    <w:rsid w:val="00A06A63"/>
    <w:rsid w:val="00A228F1"/>
    <w:rsid w:val="00AC4172"/>
    <w:rsid w:val="00B26524"/>
    <w:rsid w:val="00B30FF9"/>
    <w:rsid w:val="00B57E12"/>
    <w:rsid w:val="00B95B8A"/>
    <w:rsid w:val="00BE4D3C"/>
    <w:rsid w:val="00BE548D"/>
    <w:rsid w:val="00BF08B5"/>
    <w:rsid w:val="00C0446B"/>
    <w:rsid w:val="00C2271D"/>
    <w:rsid w:val="00CA112B"/>
    <w:rsid w:val="00D97857"/>
    <w:rsid w:val="00DA04C5"/>
    <w:rsid w:val="00DB2C6E"/>
    <w:rsid w:val="00E01B9D"/>
    <w:rsid w:val="00E95954"/>
    <w:rsid w:val="00F03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9F5DBAC"/>
  <w15:docId w15:val="{A84E0B39-1865-4B4D-8880-410F1E013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Georgia" w:eastAsia="Georgia" w:hAnsi="Georgia" w:cs="Georgia"/>
        <w:rFonts w:ascii="Georgia" w:eastAsia="Georgia" w:hAnsi="Georgia" w:cs="Georgia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100" w:line="259" w:lineRule="auto"/>
    </w:pPr>
    <w:rPr>
      <w:rFonts w:ascii="Georgia" w:eastAsia="Aptos" w:hAnsi="Georgia"/>
      <w:sz w:val="23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80"/>
      <w:outlineLvl w:val="0"/>
    </w:pPr>
    <w:rPr>
      <w:rFonts w:ascii="Georgia" w:eastAsia="Georgia" w:hAnsi="Georgia" w:cs="Georgia"/>
      <w:b/>
      <w:bCs/>
      <w:color w:val="146B66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80"/>
      <w:outlineLvl w:val="1"/>
    </w:pPr>
    <w:rPr>
      <w:rFonts w:ascii="Georgia" w:eastAsia="Georgia" w:hAnsi="Georgia" w:cs="Georgia"/>
      <w:b/>
      <w:bCs/>
      <w:color w:val="146B66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80"/>
      <w:outlineLvl w:val="2"/>
    </w:pPr>
    <w:rPr>
      <w:rFonts w:ascii="Georgia" w:eastAsia="Georgia" w:hAnsi="Georgia" w:cs="Georgia"/>
      <w:b/>
      <w:bCs/>
      <w:color w:val="146B66"/>
      <w:sz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="Georgia" w:eastAsia="Georgia" w:hAnsi="Georgia" w:cs="Georgia"/>
      <w:b/>
      <w:bCs/>
      <w:i/>
      <w:iCs/>
      <w:color w:val="146B66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="Georgia" w:eastAsia="Georgia" w:hAnsi="Georgia" w:cs="Georgia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="Georgia" w:eastAsia="Georgia" w:hAnsi="Georgia" w:cs="Georgia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="Georgia" w:eastAsia="Georgia" w:hAnsi="Georgia" w:cs="Georgia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="Georgia" w:eastAsia="Georgia" w:hAnsi="Georgia" w:cs="Georgia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qFormat/>
    <w:rsid w:val="00E618BF"/>
  </w:style>
  <w:style w:type="character" w:customStyle="1" w:styleId="FooterChar">
    <w:name w:val="Footer Char"/>
    <w:basedOn w:val="DefaultParagraphFont"/>
    <w:link w:val="Footer"/>
    <w:uiPriority w:val="99"/>
    <w:qFormat/>
    <w:rsid w:val="00E618BF"/>
  </w:style>
  <w:style w:type="character" w:customStyle="1" w:styleId="Heading1Char">
    <w:name w:val="Heading 1 Char"/>
    <w:basedOn w:val="DefaultParagraphFont"/>
    <w:link w:val="Heading1"/>
    <w:uiPriority w:val="9"/>
    <w:qFormat/>
    <w:rsid w:val="00FC693F"/>
    <w:rPr>
      <w:rFonts w:ascii="Georgia" w:eastAsia="Georgia" w:hAnsi="Georgia" w:cs="Georgia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FC693F"/>
    <w:rPr>
      <w:rFonts w:ascii="Georgia" w:eastAsia="Georgia" w:hAnsi="Georgia" w:cs="Georgia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FC693F"/>
    <w:rPr>
      <w:rFonts w:ascii="Georgia" w:eastAsia="Georgia" w:hAnsi="Georgia" w:cs="Georgia"/>
      <w:b/>
      <w:bCs/>
      <w:color w:val="4F81BD" w:themeColor="accent1"/>
    </w:rPr>
  </w:style>
  <w:style w:type="character" w:customStyle="1" w:styleId="TitleChar">
    <w:name w:val="Title Char"/>
    <w:basedOn w:val="DefaultParagraphFont"/>
    <w:link w:val="Title"/>
    <w:uiPriority w:val="10"/>
    <w:qFormat/>
    <w:rsid w:val="00FC693F"/>
    <w:rPr>
      <w:rFonts w:ascii="Georgia" w:eastAsia="Georgia" w:hAnsi="Georgia" w:cs="Georgia"/>
      <w:color w:val="17365D" w:themeColor="text2" w:themeShade="BF"/>
      <w:spacing w:val="5"/>
      <w:kern w:val="2"/>
      <w:sz w:val="52"/>
      <w:szCs w:val="52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FC693F"/>
    <w:rPr>
      <w:rFonts w:ascii="Georgia" w:eastAsia="Georgia" w:hAnsi="Georgia" w:cs="Georgia"/>
      <w:i/>
      <w:iCs/>
      <w:color w:val="4F81BD" w:themeColor="accent1"/>
      <w:spacing w:val="15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AA1D8D"/>
  </w:style>
  <w:style w:type="character" w:customStyle="1" w:styleId="BodyText2Char">
    <w:name w:val="Body Text 2 Char"/>
    <w:basedOn w:val="DefaultParagraphFont"/>
    <w:link w:val="BodyText2"/>
    <w:uiPriority w:val="99"/>
    <w:qFormat/>
    <w:rsid w:val="00AA1D8D"/>
  </w:style>
  <w:style w:type="character" w:customStyle="1" w:styleId="BodyText3Char">
    <w:name w:val="Body Text 3 Char"/>
    <w:basedOn w:val="DefaultParagraphFont"/>
    <w:link w:val="BodyText3"/>
    <w:uiPriority w:val="99"/>
    <w:qFormat/>
    <w:rsid w:val="00AA1D8D"/>
    <w:rPr>
      <w:sz w:val="16"/>
      <w:szCs w:val="16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29639D"/>
    <w:rPr>
      <w:rFonts w:ascii="Georgia" w:hAnsi="Georgia"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qFormat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sid w:val="00FC693F"/>
    <w:rPr>
      <w:rFonts w:ascii="Georgia" w:eastAsia="Georgia" w:hAnsi="Georgia" w:cs="Georgia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sid w:val="00FC693F"/>
    <w:rPr>
      <w:rFonts w:ascii="Georgia" w:eastAsia="Georgia" w:hAnsi="Georgia" w:cs="Georgia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sid w:val="00FC693F"/>
    <w:rPr>
      <w:rFonts w:ascii="Georgia" w:eastAsia="Georgia" w:hAnsi="Georgia" w:cs="Georgia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sid w:val="00FC693F"/>
    <w:rPr>
      <w:rFonts w:ascii="Georgia" w:eastAsia="Georgia" w:hAnsi="Georgia" w:cs="Georgia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character" w:customStyle="1" w:styleId="KeywordTok">
    <w:name w:val="KeywordTok"/>
    <w:qFormat/>
    <w:rPr>
      <w:b/>
      <w:color w:val="007020"/>
    </w:rPr>
  </w:style>
  <w:style w:type="character" w:customStyle="1" w:styleId="DataTypeTok">
    <w:name w:val="DataTypeTok"/>
    <w:qFormat/>
    <w:rPr>
      <w:color w:val="902000"/>
    </w:rPr>
  </w:style>
  <w:style w:type="character" w:customStyle="1" w:styleId="DecValTok">
    <w:name w:val="DecValTok"/>
    <w:qFormat/>
    <w:rPr>
      <w:color w:val="40A070"/>
    </w:rPr>
  </w:style>
  <w:style w:type="character" w:customStyle="1" w:styleId="BaseNTok">
    <w:name w:val="BaseNTok"/>
    <w:qFormat/>
    <w:rPr>
      <w:color w:val="40A070"/>
    </w:rPr>
  </w:style>
  <w:style w:type="character" w:customStyle="1" w:styleId="FloatTok">
    <w:name w:val="FloatTok"/>
    <w:qFormat/>
    <w:rPr>
      <w:color w:val="40A070"/>
    </w:rPr>
  </w:style>
  <w:style w:type="character" w:customStyle="1" w:styleId="ConstantTok">
    <w:name w:val="ConstantTok"/>
    <w:qFormat/>
    <w:rPr>
      <w:color w:val="880000"/>
    </w:rPr>
  </w:style>
  <w:style w:type="character" w:customStyle="1" w:styleId="CharTok">
    <w:name w:val="CharTok"/>
    <w:qFormat/>
    <w:rPr>
      <w:color w:val="4070A0"/>
    </w:rPr>
  </w:style>
  <w:style w:type="character" w:customStyle="1" w:styleId="SpecialCharTok">
    <w:name w:val="SpecialCharTok"/>
    <w:qFormat/>
    <w:rPr>
      <w:color w:val="4070A0"/>
    </w:rPr>
  </w:style>
  <w:style w:type="character" w:customStyle="1" w:styleId="StringTok">
    <w:name w:val="StringTok"/>
    <w:qFormat/>
    <w:rPr>
      <w:color w:val="4070A0"/>
    </w:rPr>
  </w:style>
  <w:style w:type="character" w:customStyle="1" w:styleId="VerbatimStringTok">
    <w:name w:val="VerbatimStringTok"/>
    <w:qFormat/>
    <w:rPr>
      <w:color w:val="4070A0"/>
    </w:rPr>
  </w:style>
  <w:style w:type="character" w:customStyle="1" w:styleId="SpecialStringTok">
    <w:name w:val="SpecialStringTok"/>
    <w:qFormat/>
    <w:rPr>
      <w:color w:val="BB6688"/>
    </w:rPr>
  </w:style>
  <w:style w:type="character" w:customStyle="1" w:styleId="ImportTok">
    <w:name w:val="ImportTok"/>
    <w:qFormat/>
    <w:rPr>
      <w:b/>
      <w:color w:val="008000"/>
    </w:rPr>
  </w:style>
  <w:style w:type="character" w:customStyle="1" w:styleId="CommentTok">
    <w:name w:val="CommentTok"/>
    <w:qFormat/>
    <w:rPr>
      <w:i/>
      <w:color w:val="60A0B0"/>
    </w:rPr>
  </w:style>
  <w:style w:type="character" w:customStyle="1" w:styleId="DocumentationTok">
    <w:name w:val="DocumentationTok"/>
    <w:qFormat/>
    <w:rPr>
      <w:i/>
      <w:color w:val="BA2121"/>
    </w:rPr>
  </w:style>
  <w:style w:type="character" w:customStyle="1" w:styleId="AnnotationTok">
    <w:name w:val="AnnotationTok"/>
    <w:qFormat/>
    <w:rPr>
      <w:b/>
      <w:i/>
      <w:color w:val="60A0B0"/>
    </w:rPr>
  </w:style>
  <w:style w:type="character" w:customStyle="1" w:styleId="CommentVarTok">
    <w:name w:val="CommentVarTok"/>
    <w:qFormat/>
    <w:rPr>
      <w:b/>
      <w:i/>
      <w:color w:val="60A0B0"/>
    </w:rPr>
  </w:style>
  <w:style w:type="character" w:customStyle="1" w:styleId="OtherTok">
    <w:name w:val="OtherTok"/>
    <w:qFormat/>
    <w:rPr>
      <w:color w:val="007020"/>
    </w:rPr>
  </w:style>
  <w:style w:type="character" w:customStyle="1" w:styleId="FunctionTok">
    <w:name w:val="FunctionTok"/>
    <w:qFormat/>
    <w:rPr>
      <w:color w:val="06287E"/>
    </w:rPr>
  </w:style>
  <w:style w:type="character" w:customStyle="1" w:styleId="VariableTok">
    <w:name w:val="VariableTok"/>
    <w:qFormat/>
    <w:rPr>
      <w:color w:val="19177C"/>
    </w:rPr>
  </w:style>
  <w:style w:type="character" w:customStyle="1" w:styleId="ControlFlowTok">
    <w:name w:val="ControlFlowTok"/>
    <w:qFormat/>
    <w:rPr>
      <w:b/>
      <w:color w:val="007020"/>
    </w:rPr>
  </w:style>
  <w:style w:type="character" w:customStyle="1" w:styleId="OperatorTok">
    <w:name w:val="OperatorTok"/>
    <w:qFormat/>
    <w:rPr>
      <w:color w:val="666666"/>
    </w:rPr>
  </w:style>
  <w:style w:type="character" w:customStyle="1" w:styleId="BuiltInTok">
    <w:name w:val="BuiltInTok"/>
    <w:qFormat/>
    <w:rPr>
      <w:color w:val="008000"/>
    </w:rPr>
  </w:style>
  <w:style w:type="character" w:customStyle="1" w:styleId="ExtensionTok">
    <w:name w:val="ExtensionTok"/>
    <w:qFormat/>
  </w:style>
  <w:style w:type="character" w:customStyle="1" w:styleId="PreprocessorTok">
    <w:name w:val="PreprocessorTok"/>
    <w:qFormat/>
    <w:rPr>
      <w:color w:val="BC7A00"/>
    </w:rPr>
  </w:style>
  <w:style w:type="character" w:customStyle="1" w:styleId="AttributeTok">
    <w:name w:val="AttributeTok"/>
    <w:qFormat/>
    <w:rPr>
      <w:color w:val="7D9029"/>
    </w:rPr>
  </w:style>
  <w:style w:type="character" w:customStyle="1" w:styleId="RegionMarkerTok">
    <w:name w:val="RegionMarkerTok"/>
    <w:qFormat/>
  </w:style>
  <w:style w:type="character" w:customStyle="1" w:styleId="InformationTok">
    <w:name w:val="InformationTok"/>
    <w:qFormat/>
    <w:rPr>
      <w:b/>
      <w:i/>
      <w:color w:val="60A0B0"/>
    </w:rPr>
  </w:style>
  <w:style w:type="character" w:customStyle="1" w:styleId="WarningTok">
    <w:name w:val="WarningTok"/>
    <w:qFormat/>
    <w:rPr>
      <w:b/>
      <w:i/>
      <w:color w:val="60A0B0"/>
    </w:rPr>
  </w:style>
  <w:style w:type="character" w:customStyle="1" w:styleId="AlertTok">
    <w:name w:val="AlertTok"/>
    <w:qFormat/>
    <w:rPr>
      <w:b/>
      <w:color w:val="FF0000"/>
    </w:rPr>
  </w:style>
  <w:style w:type="character" w:customStyle="1" w:styleId="ErrorTok">
    <w:name w:val="ErrorTok"/>
    <w:qFormat/>
    <w:rPr>
      <w:b/>
      <w:color w:val="FF0000"/>
    </w:rPr>
  </w:style>
  <w:style w:type="character" w:customStyle="1" w:styleId="NormalTok">
    <w:name w:val="NormalTok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Georgia" w:eastAsia="Noto Sans CJK SC" w:hAnsi="Georgia" w:cs="Georgia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  <w:rPr>
      <w:rFonts w:cs="Georgia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NoSpacing">
    <w:name w:val="No Spacing"/>
    <w:uiPriority w:val="1"/>
    <w:qFormat/>
    <w:rsid w:val="00FC693F"/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146B66"/>
      </w:pBdr>
      <w:spacing w:after="300" w:line="240" w:lineRule="auto"/>
      <w:contextualSpacing/>
    </w:pPr>
    <w:rPr>
      <w:rFonts w:ascii="Georgia" w:eastAsia="Georgia" w:hAnsi="Georgia" w:cs="Georgia"/>
      <w:b/>
      <w:color w:val="146B66"/>
      <w:spacing w:val="5"/>
      <w:kern w:val="2"/>
      <w:sz w:val="56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rPr>
      <w:rFonts w:ascii="Georgia" w:eastAsia="Georgia" w:hAnsi="Georgia" w:cs="Georgia"/>
      <w:i/>
      <w:iCs/>
      <w:color w:val="146B66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unhideWhenUsed/>
    <w:qFormat/>
    <w:rsid w:val="00AA1D8D"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unhideWhenUsed/>
    <w:qFormat/>
    <w:rsid w:val="00AA1D8D"/>
    <w:pPr>
      <w:spacing w:after="120"/>
    </w:pPr>
    <w:rPr>
      <w:sz w:val="16"/>
      <w:szCs w:val="16"/>
    </w:rPr>
  </w:style>
  <w:style w:type="paragraph" w:styleId="List2">
    <w:name w:val="List 2"/>
    <w:basedOn w:val="Normal"/>
    <w:uiPriority w:val="99"/>
    <w:unhideWhenUsed/>
    <w:qFormat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qFormat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Georgia" w:hAnsi="Georgia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IndexHeading">
    <w:name w:val="index heading"/>
    <w:basedOn w:val="Heading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paragraph" w:customStyle="1" w:styleId="EquationBlock">
    <w:name w:val="Equation Block"/>
    <w:basedOn w:val="Normal"/>
    <w:qFormat/>
    <w:pPr>
      <w:jc w:val="center"/>
    </w:pPr>
    <w:rPr>
      <w:rFonts w:ascii="Cambria Math" w:eastAsia="Cambria Math" w:hAnsi="Cambria Math"/>
      <w:sz w:val="24"/>
    </w:rPr>
  </w:style>
  <w:style w:type="paragraph" w:customStyle="1" w:styleId="DiagramBox">
    <w:name w:val="Diagram Box"/>
    <w:basedOn w:val="Normal"/>
    <w:qFormat/>
    <w:pPr>
      <w:spacing w:after="0"/>
      <w:ind w:left="288" w:right="288"/>
    </w:pPr>
    <w:rPr>
      <w:rFonts w:ascii="Georgia" w:eastAsia="Consolas" w:hAnsi="Georgia"/>
      <w:sz w:val="19"/>
    </w:rPr>
  </w:style>
  <w:style w:type="paragraph" w:customStyle="1" w:styleId="AnswerKeyText">
    <w:name w:val="Answer Key Text"/>
    <w:basedOn w:val="Normal"/>
    <w:qFormat/>
    <w:rPr>
      <w:sz w:val="21"/>
    </w:rPr>
  </w:style>
  <w:style w:type="paragraph" w:customStyle="1" w:styleId="HabitCallout">
    <w:name w:val="Habit Callout"/>
    <w:basedOn w:val="Normal"/>
    <w:qFormat/>
    <w:pPr>
      <w:pBdr>
        <w:top w:val="single" w:sz="4" w:space="6" w:color="1D9E75"/>
        <w:left w:val="single" w:sz="18" w:space="6" w:color="1D9E75"/>
        <w:bottom w:val="single" w:sz="4" w:space="6" w:color="1D9E75"/>
        <w:right w:val="single" w:sz="4" w:space="6" w:color="1D9E75"/>
      </w:pBdr>
      <w:shd w:val="clear" w:color="auto" w:fill="E1F5EE"/>
      <w:spacing w:before="120" w:after="120"/>
      <w:ind w:left="144" w:right="144"/>
    </w:pPr>
    <w:rPr>
      <w:b/>
      <w:color w:val="085041"/>
    </w:rPr>
  </w:style>
  <w:style w:type="paragraph" w:customStyle="1" w:styleId="TripwireCallout">
    <w:name w:val="Tripwire Callout"/>
    <w:basedOn w:val="Normal"/>
    <w:qFormat/>
    <w:pPr>
      <w:pBdr>
        <w:top w:val="single" w:sz="4" w:space="6" w:color="BA7517"/>
        <w:left w:val="single" w:sz="18" w:space="6" w:color="BA7517"/>
        <w:bottom w:val="single" w:sz="4" w:space="6" w:color="BA7517"/>
        <w:right w:val="single" w:sz="4" w:space="6" w:color="BA7517"/>
      </w:pBdr>
      <w:shd w:val="clear" w:color="auto" w:fill="FAEEDA"/>
      <w:spacing w:before="120" w:after="120"/>
      <w:ind w:left="144" w:right="144"/>
    </w:pPr>
    <w:rPr>
      <w:color w:val="412402"/>
      <w:sz w:val="22"/>
    </w:rPr>
  </w:style>
  <w:style w:type="paragraph" w:customStyle="1" w:styleId="TeachingNote">
    <w:name w:val="Teaching Note"/>
    <w:basedOn w:val="Normal"/>
    <w:qFormat/>
    <w:pPr>
      <w:pBdr>
        <w:left w:val="single" w:sz="18" w:space="6" w:color="185FA5"/>
      </w:pBdr>
      <w:shd w:val="clear" w:color="auto" w:fill="EAF2FB"/>
      <w:spacing w:before="120" w:after="120"/>
      <w:ind w:left="144" w:right="144"/>
    </w:pPr>
    <w:rPr>
      <w:color w:val="042C53"/>
      <w:sz w:val="21"/>
    </w:rPr>
  </w:style>
  <w:style w:type="paragraph" w:customStyle="1" w:styleId="EquationBlock0">
    <w:name w:val="EquationBlock"/>
    <w:basedOn w:val="BodyText"/>
    <w:qFormat/>
  </w:style>
  <w:style w:type="paragraph" w:customStyle="1" w:styleId="HabitCallout0">
    <w:name w:val="HabitCallout"/>
    <w:basedOn w:val="BodyText"/>
    <w:qFormat/>
  </w:style>
  <w:style w:type="paragraph" w:customStyle="1" w:styleId="SourceCode">
    <w:name w:val="Source Code"/>
    <w:basedOn w:val="Normal"/>
    <w:qFormat/>
  </w:style>
  <w:style w:type="paragraph" w:customStyle="1" w:styleId="Compact">
    <w:name w:val="Compact"/>
    <w:basedOn w:val="Normal"/>
    <w:qFormat/>
    <w:pPr>
      <w:spacing w:before="20" w:after="20"/>
    </w:pPr>
  </w:style>
  <w:style w:type="table" w:styleId="TableGrid">
    <w:name w:val="Table Grid"/>
    <w:basedOn w:val="TableNormal"/>
    <w:uiPriority w:val="59"/>
    <w:rsid w:val="00FC6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">
    <w:name w:val="Table"/>
    <w:basedOn w:val="TableNormal"/>
    <w:pPr>
      <w:spacing w:before="20" w:after="20"/>
    </w:pPr>
    <w:tblPr>
      <w:tblBorders>
        <w:top w:val="single" w:sz="4" w:space="0" w:color="A9BFD9"/>
        <w:left w:val="single" w:sz="4" w:space="0" w:color="A9BFD9"/>
        <w:bottom w:val="single" w:sz="4" w:space="0" w:color="A9BFD9"/>
        <w:right w:val="single" w:sz="4" w:space="0" w:color="A9BFD9"/>
        <w:insideH w:val="single" w:sz="4" w:space="0" w:color="A9BFD9"/>
        <w:insideV w:val="single" w:sz="4" w:space="0" w:color="A9BFD9"/>
      </w:tblBorders>
    </w:tblPr>
  </w:style>
  <w:style w:type="paragraph" w:styleId="NormalWeb">
    <w:name w:val="Normal (Web)"/>
    <w:basedOn w:val="Normal"/>
    <w:uiPriority w:val="99"/>
    <w:unhideWhenUsed/>
    <w:rsid w:val="00F03C39"/>
    <w:pPr>
      <w:suppressAutoHyphens w:val="0"/>
      <w:spacing w:before="100" w:beforeAutospacing="1" w:afterAutospacing="1" w:line="240" w:lineRule="auto"/>
    </w:pPr>
    <w:rPr>
      <w:rFonts w:ascii="Georgia" w:eastAsia="Times New Roman" w:hAnsi="Georgia" w:cs="Georgia"/>
      <w:sz w:val="24"/>
      <w:szCs w:val="24"/>
      <w:lang w:val="en-CA"/>
    </w:rPr>
  </w:style>
  <w:style w:type="character" w:styleId="PlaceholderText">
    <w:name w:val="Placeholder Text"/>
    <w:basedOn w:val="DefaultParagraphFont"/>
    <w:uiPriority w:val="99"/>
    <w:semiHidden/>
    <w:rsid w:val="008E04C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'1.0' encoding='UTF-8' standalone='yes'?>
<Relationships xmlns="http://schemas.openxmlformats.org/package/2006/relationships"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2" Type="http://schemas.openxmlformats.org/officeDocument/2006/relationships/footer" Target="footer2.xml"/><Relationship Id="rId6" Type="http://schemas.openxmlformats.org/officeDocument/2006/relationships/endnotes" Target="endnotes.xml"/><Relationship Id="rId207" Type="http://schemas.openxmlformats.org/officeDocument/2006/relationships/fontTable" Target="fontTable.xml"/><Relationship Id="rId13" Type="http://schemas.openxmlformats.org/officeDocument/2006/relationships/header" Target="header3.xml"/><Relationship Id="rId208" Type="http://schemas.openxmlformats.org/officeDocument/2006/relationships/theme" Target="theme/theme1.xml"/><Relationship Id="rId14" Type="http://schemas.openxmlformats.org/officeDocument/2006/relationships/footer" Target="footer3.xml"/><Relationship Id="rId3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Georgia"/>
        <a:ea typeface=""/>
        <a:cs typeface=""/>
      </a:majorFont>
      <a:minorFont>
        <a:latin typeface="Georg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421</Pages>
  <Words>86267</Words>
  <Characters>491727</Characters>
  <Application>Microsoft Office Word</Application>
  <DocSecurity>0</DocSecurity>
  <Lines>4097</Lines>
  <Paragraphs>1153</Paragraphs>
  <ScaleCrop>false</ScaleCrop>
  <Company/>
  <LinksUpToDate>false</LinksUpToDate>
  <CharactersWithSpaces>576841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14: Proportional Relationships in Tables, Graphs, and Equations — Worksheet C — Mixed Application</dc:title>
  <dc:subject>Editable companion resource for Proportional Reasoning, Book 3</dc:subject>
  <dc:creator>Carlington Matthie, M.Ed. / Matthie Assessment</dc:creator>
  <dc:description/>
  <cp:lastModifiedBy>Carlington Matthie</cp:lastModifiedBy>
  <cp:revision>4</cp:revision>
  <dcterms:created xsi:type="dcterms:W3CDTF">2026-08-22T20:13:00Z</dcterms:created>
  <dcterms:modified xsi:type="dcterms:W3CDTF">2026-08-22T23:03:00Z</dcterms:modified>
  <dc:language>en-US</dc:language>
</cp:coreProperties>
</file>